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5762" w:rsidRPr="00344057" w:rsidRDefault="00195762" w:rsidP="00195762">
      <w:pPr>
        <w:tabs>
          <w:tab w:val="left" w:pos="1440"/>
        </w:tabs>
        <w:spacing w:after="0" w:line="240" w:lineRule="auto"/>
        <w:jc w:val="right"/>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 xml:space="preserve">Ф.7.03.03. </w:t>
      </w:r>
    </w:p>
    <w:p w:rsidR="00195762" w:rsidRPr="00344057" w:rsidRDefault="00195762" w:rsidP="00195762">
      <w:pPr>
        <w:spacing w:after="0" w:line="240" w:lineRule="auto"/>
        <w:jc w:val="center"/>
        <w:rPr>
          <w:rFonts w:ascii="Times New Roman" w:eastAsia="Times New Roman" w:hAnsi="Times New Roman" w:cs="Times New Roman"/>
          <w:b/>
          <w:sz w:val="28"/>
          <w:szCs w:val="28"/>
          <w:lang w:eastAsia="ru-RU"/>
        </w:rPr>
      </w:pPr>
    </w:p>
    <w:p w:rsidR="00195762" w:rsidRPr="00344057" w:rsidRDefault="00195762" w:rsidP="00195762">
      <w:pPr>
        <w:spacing w:after="0" w:line="240" w:lineRule="auto"/>
        <w:rPr>
          <w:rFonts w:ascii="Times New Roman" w:eastAsia="Times New Roman" w:hAnsi="Times New Roman" w:cs="Times New Roman"/>
          <w:sz w:val="28"/>
          <w:szCs w:val="28"/>
          <w:lang w:eastAsia="ru-RU"/>
        </w:rPr>
      </w:pPr>
    </w:p>
    <w:p w:rsidR="00195762" w:rsidRPr="00344057" w:rsidRDefault="00E808EB" w:rsidP="00195762">
      <w:pPr>
        <w:spacing w:after="0" w:line="240" w:lineRule="auto"/>
        <w:jc w:val="center"/>
        <w:rPr>
          <w:rFonts w:ascii="Times New Roman" w:eastAsia="Times New Roman" w:hAnsi="Times New Roman" w:cs="Times New Roman"/>
          <w:sz w:val="28"/>
          <w:szCs w:val="28"/>
          <w:lang w:eastAsia="ru-RU"/>
        </w:rPr>
      </w:pPr>
      <w:r w:rsidRPr="00344057">
        <w:rPr>
          <w:rFonts w:ascii="Times New Roman" w:hAnsi="Times New Roman" w:cs="Times New Roman"/>
          <w:b/>
          <w:noProof/>
          <w:sz w:val="28"/>
          <w:szCs w:val="28"/>
          <w:lang w:eastAsia="ru-RU"/>
        </w:rPr>
        <w:drawing>
          <wp:inline distT="0" distB="0" distL="0" distR="0">
            <wp:extent cx="2152650" cy="1675576"/>
            <wp:effectExtent l="0" t="0" r="0" b="1270"/>
            <wp:docPr id="13" name="Рисунок 13"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52650" cy="1675576"/>
                    </a:xfrm>
                    <a:prstGeom prst="rect">
                      <a:avLst/>
                    </a:prstGeom>
                    <a:noFill/>
                    <a:ln>
                      <a:noFill/>
                    </a:ln>
                  </pic:spPr>
                </pic:pic>
              </a:graphicData>
            </a:graphic>
          </wp:inline>
        </w:drawing>
      </w:r>
    </w:p>
    <w:p w:rsidR="00195762" w:rsidRPr="00344057" w:rsidRDefault="00195762" w:rsidP="00195762">
      <w:pPr>
        <w:tabs>
          <w:tab w:val="left" w:pos="1440"/>
        </w:tabs>
        <w:spacing w:after="0" w:line="240" w:lineRule="auto"/>
        <w:jc w:val="right"/>
        <w:rPr>
          <w:rFonts w:ascii="Times New Roman" w:eastAsia="Times New Roman" w:hAnsi="Times New Roman" w:cs="Times New Roman"/>
          <w:sz w:val="28"/>
          <w:szCs w:val="28"/>
          <w:lang w:val="kk-KZ" w:eastAsia="ru-RU"/>
        </w:rPr>
      </w:pPr>
      <w:r w:rsidRPr="00344057">
        <w:rPr>
          <w:rFonts w:ascii="Times New Roman" w:eastAsia="Times New Roman" w:hAnsi="Times New Roman" w:cs="Times New Roman"/>
          <w:sz w:val="28"/>
          <w:szCs w:val="28"/>
          <w:lang w:eastAsia="ru-RU"/>
        </w:rPr>
        <w:t xml:space="preserve"> </w:t>
      </w:r>
    </w:p>
    <w:p w:rsidR="00195762" w:rsidRPr="00344057" w:rsidRDefault="00195762" w:rsidP="00195762">
      <w:pPr>
        <w:spacing w:after="0" w:line="240" w:lineRule="auto"/>
        <w:jc w:val="center"/>
        <w:rPr>
          <w:rFonts w:ascii="Times New Roman" w:eastAsia="Times New Roman" w:hAnsi="Times New Roman" w:cs="Times New Roman"/>
          <w:sz w:val="28"/>
          <w:szCs w:val="28"/>
          <w:lang w:eastAsia="ko-KR"/>
        </w:rPr>
      </w:pPr>
    </w:p>
    <w:p w:rsidR="00E126C6" w:rsidRPr="00344057" w:rsidRDefault="00E126C6" w:rsidP="00195762">
      <w:pPr>
        <w:spacing w:after="0" w:line="240" w:lineRule="auto"/>
        <w:jc w:val="center"/>
        <w:rPr>
          <w:rFonts w:ascii="Times New Roman" w:eastAsia="Times New Roman" w:hAnsi="Times New Roman" w:cs="Times New Roman"/>
          <w:sz w:val="28"/>
          <w:szCs w:val="28"/>
          <w:lang w:eastAsia="ko-KR"/>
        </w:rPr>
      </w:pPr>
    </w:p>
    <w:p w:rsidR="001A7E1C" w:rsidRPr="00344057" w:rsidRDefault="001A7E1C" w:rsidP="001A7E1C">
      <w:pPr>
        <w:jc w:val="center"/>
        <w:rPr>
          <w:rFonts w:ascii="Times New Roman" w:hAnsi="Times New Roman" w:cs="Times New Roman"/>
          <w:sz w:val="28"/>
          <w:szCs w:val="28"/>
          <w:lang w:val="kk-KZ"/>
        </w:rPr>
      </w:pPr>
      <w:r w:rsidRPr="00344057">
        <w:rPr>
          <w:rFonts w:ascii="Times New Roman" w:hAnsi="Times New Roman" w:cs="Times New Roman"/>
          <w:sz w:val="28"/>
          <w:szCs w:val="28"/>
          <w:lang w:val="kk-KZ"/>
        </w:rPr>
        <w:t>Ахметова Салима Сейтовна</w:t>
      </w:r>
    </w:p>
    <w:p w:rsidR="00195762" w:rsidRPr="00344057" w:rsidRDefault="00195762" w:rsidP="00195762">
      <w:pPr>
        <w:spacing w:after="0" w:line="240" w:lineRule="auto"/>
        <w:rPr>
          <w:rFonts w:ascii="Times New Roman" w:eastAsia="Times New Roman" w:hAnsi="Times New Roman" w:cs="Times New Roman"/>
          <w:sz w:val="28"/>
          <w:szCs w:val="28"/>
          <w:lang w:val="kk-KZ" w:eastAsia="ko-KR"/>
        </w:rPr>
      </w:pPr>
    </w:p>
    <w:p w:rsidR="00195762" w:rsidRPr="00344057" w:rsidRDefault="00195762" w:rsidP="00195762">
      <w:pPr>
        <w:spacing w:after="0" w:line="240" w:lineRule="auto"/>
        <w:rPr>
          <w:rFonts w:ascii="Times New Roman" w:eastAsia="Times New Roman" w:hAnsi="Times New Roman" w:cs="Times New Roman"/>
          <w:b/>
          <w:sz w:val="28"/>
          <w:szCs w:val="28"/>
          <w:lang w:val="kk-KZ" w:eastAsia="ko-KR"/>
        </w:rPr>
      </w:pPr>
    </w:p>
    <w:p w:rsidR="00195762" w:rsidRPr="00344057" w:rsidRDefault="00195762" w:rsidP="00195762">
      <w:pPr>
        <w:spacing w:after="0" w:line="240" w:lineRule="auto"/>
        <w:jc w:val="center"/>
        <w:rPr>
          <w:rFonts w:ascii="Times New Roman" w:eastAsia="Times New Roman" w:hAnsi="Times New Roman" w:cs="Times New Roman"/>
          <w:b/>
          <w:sz w:val="28"/>
          <w:szCs w:val="28"/>
          <w:lang w:eastAsia="ko-KR"/>
        </w:rPr>
      </w:pPr>
      <w:r w:rsidRPr="00344057">
        <w:rPr>
          <w:rFonts w:ascii="Times New Roman" w:eastAsia="Times New Roman" w:hAnsi="Times New Roman" w:cs="Times New Roman"/>
          <w:b/>
          <w:sz w:val="28"/>
          <w:szCs w:val="28"/>
          <w:lang w:eastAsia="ko-KR"/>
        </w:rPr>
        <w:t>МЕТОДИЧЕСКОЕ УКАЗАНИЕ</w:t>
      </w:r>
    </w:p>
    <w:p w:rsidR="00195762" w:rsidRPr="00344057" w:rsidRDefault="00195762" w:rsidP="00195762">
      <w:pPr>
        <w:spacing w:after="0" w:line="240" w:lineRule="auto"/>
        <w:jc w:val="center"/>
        <w:rPr>
          <w:rFonts w:ascii="Times New Roman" w:eastAsia="Times New Roman" w:hAnsi="Times New Roman" w:cs="Times New Roman"/>
          <w:b/>
          <w:sz w:val="28"/>
          <w:szCs w:val="28"/>
          <w:lang w:val="kk-KZ" w:eastAsia="ko-KR"/>
        </w:rPr>
      </w:pPr>
      <w:r w:rsidRPr="00344057">
        <w:rPr>
          <w:rFonts w:ascii="Times New Roman" w:eastAsia="Times New Roman" w:hAnsi="Times New Roman" w:cs="Times New Roman"/>
          <w:sz w:val="28"/>
          <w:szCs w:val="28"/>
          <w:lang w:eastAsia="ko-KR"/>
        </w:rPr>
        <w:t>для организации  СРС и СРС</w:t>
      </w:r>
      <w:r w:rsidRPr="00344057">
        <w:rPr>
          <w:rFonts w:ascii="Times New Roman" w:eastAsia="Times New Roman" w:hAnsi="Times New Roman" w:cs="Times New Roman"/>
          <w:sz w:val="28"/>
          <w:szCs w:val="28"/>
          <w:lang w:val="kk-KZ" w:eastAsia="ko-KR"/>
        </w:rPr>
        <w:t>П</w:t>
      </w:r>
    </w:p>
    <w:p w:rsidR="00195762" w:rsidRPr="00344057" w:rsidRDefault="001A7E1C" w:rsidP="001A7E1C">
      <w:pPr>
        <w:jc w:val="center"/>
        <w:rPr>
          <w:rFonts w:ascii="Times New Roman" w:hAnsi="Times New Roman" w:cs="Times New Roman"/>
          <w:sz w:val="28"/>
          <w:szCs w:val="28"/>
          <w:lang w:val="kk-KZ" w:eastAsia="ko-KR"/>
        </w:rPr>
      </w:pPr>
      <w:r w:rsidRPr="00344057">
        <w:rPr>
          <w:rFonts w:ascii="Times New Roman" w:eastAsia="Times New Roman" w:hAnsi="Times New Roman" w:cs="Times New Roman"/>
          <w:sz w:val="28"/>
          <w:szCs w:val="28"/>
          <w:lang w:eastAsia="ko-KR"/>
        </w:rPr>
        <w:t xml:space="preserve">по дисциплине </w:t>
      </w:r>
      <w:r w:rsidRPr="00344057">
        <w:rPr>
          <w:rFonts w:ascii="Times New Roman" w:hAnsi="Times New Roman" w:cs="Times New Roman"/>
          <w:sz w:val="28"/>
          <w:szCs w:val="28"/>
          <w:lang w:eastAsia="ko-KR"/>
        </w:rPr>
        <w:t>«</w:t>
      </w:r>
      <w:r w:rsidRPr="00344057">
        <w:rPr>
          <w:rFonts w:ascii="Times New Roman" w:hAnsi="Times New Roman" w:cs="Times New Roman"/>
          <w:sz w:val="28"/>
          <w:szCs w:val="28"/>
          <w:lang w:val="kk-KZ" w:eastAsia="ko-KR"/>
        </w:rPr>
        <w:t xml:space="preserve">Первичный учет и документооборот» </w:t>
      </w:r>
      <w:r w:rsidR="00195762" w:rsidRPr="00344057">
        <w:rPr>
          <w:rFonts w:ascii="Times New Roman" w:eastAsia="Times New Roman" w:hAnsi="Times New Roman" w:cs="Times New Roman"/>
          <w:sz w:val="28"/>
          <w:szCs w:val="28"/>
          <w:lang w:eastAsia="ru-RU"/>
        </w:rPr>
        <w:t>дл</w:t>
      </w:r>
      <w:r w:rsidRPr="00344057">
        <w:rPr>
          <w:rFonts w:ascii="Times New Roman" w:eastAsia="Times New Roman" w:hAnsi="Times New Roman" w:cs="Times New Roman"/>
          <w:sz w:val="28"/>
          <w:szCs w:val="28"/>
          <w:lang w:eastAsia="ru-RU"/>
        </w:rPr>
        <w:t>я студентов специальности 5В0508</w:t>
      </w:r>
      <w:r w:rsidR="00195762" w:rsidRPr="00344057">
        <w:rPr>
          <w:rFonts w:ascii="Times New Roman" w:eastAsia="Times New Roman" w:hAnsi="Times New Roman" w:cs="Times New Roman"/>
          <w:sz w:val="28"/>
          <w:szCs w:val="28"/>
          <w:lang w:eastAsia="ru-RU"/>
        </w:rPr>
        <w:t>00 «</w:t>
      </w:r>
      <w:r w:rsidRPr="00344057">
        <w:rPr>
          <w:rFonts w:ascii="Times New Roman" w:eastAsia="Times New Roman" w:hAnsi="Times New Roman" w:cs="Times New Roman"/>
          <w:sz w:val="28"/>
          <w:szCs w:val="28"/>
          <w:lang w:val="kk-KZ" w:eastAsia="ru-RU"/>
        </w:rPr>
        <w:t>Учет и аудит</w:t>
      </w:r>
      <w:r w:rsidR="00195762" w:rsidRPr="00344057">
        <w:rPr>
          <w:rFonts w:ascii="Times New Roman" w:eastAsia="Times New Roman" w:hAnsi="Times New Roman" w:cs="Times New Roman"/>
          <w:sz w:val="28"/>
          <w:szCs w:val="28"/>
          <w:lang w:eastAsia="ru-RU"/>
        </w:rPr>
        <w:t>»</w:t>
      </w:r>
    </w:p>
    <w:p w:rsidR="00195762" w:rsidRPr="00344057" w:rsidRDefault="00195762" w:rsidP="00195762">
      <w:pPr>
        <w:spacing w:after="0" w:line="240" w:lineRule="auto"/>
        <w:jc w:val="center"/>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Форма  обучения:  д</w:t>
      </w:r>
      <w:r w:rsidR="003D5763" w:rsidRPr="00344057">
        <w:rPr>
          <w:rFonts w:ascii="Times New Roman" w:eastAsia="Times New Roman" w:hAnsi="Times New Roman" w:cs="Times New Roman"/>
          <w:sz w:val="28"/>
          <w:szCs w:val="28"/>
          <w:lang w:eastAsia="ru-RU"/>
        </w:rPr>
        <w:t xml:space="preserve">невное и вечернее </w:t>
      </w:r>
      <w:r w:rsidRPr="00344057">
        <w:rPr>
          <w:rFonts w:ascii="Times New Roman" w:eastAsia="Times New Roman" w:hAnsi="Times New Roman" w:cs="Times New Roman"/>
          <w:sz w:val="28"/>
          <w:szCs w:val="28"/>
          <w:lang w:eastAsia="ru-RU"/>
        </w:rPr>
        <w:t xml:space="preserve"> </w:t>
      </w:r>
    </w:p>
    <w:p w:rsidR="00195762" w:rsidRPr="00344057"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ko-KR"/>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ko-KR"/>
        </w:rPr>
      </w:pPr>
      <w:r w:rsidRPr="00344057">
        <w:rPr>
          <w:rFonts w:ascii="Times New Roman" w:eastAsia="Times New Roman" w:hAnsi="Times New Roman" w:cs="Times New Roman"/>
          <w:iCs/>
          <w:noProof/>
          <w:sz w:val="28"/>
          <w:szCs w:val="28"/>
          <w:lang w:eastAsia="ru-RU"/>
        </w:rPr>
        <w:drawing>
          <wp:inline distT="0" distB="0" distL="0" distR="0">
            <wp:extent cx="5238750" cy="3257550"/>
            <wp:effectExtent l="0" t="0" r="0"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38750" cy="3257550"/>
                    </a:xfrm>
                    <a:prstGeom prst="rect">
                      <a:avLst/>
                    </a:prstGeom>
                    <a:noFill/>
                    <a:ln>
                      <a:noFill/>
                    </a:ln>
                  </pic:spPr>
                </pic:pic>
              </a:graphicData>
            </a:graphic>
          </wp:inline>
        </w:drawing>
      </w:r>
    </w:p>
    <w:p w:rsidR="00195762" w:rsidRPr="00344057" w:rsidRDefault="00195762" w:rsidP="00195762">
      <w:pPr>
        <w:spacing w:after="0" w:line="240" w:lineRule="auto"/>
        <w:rPr>
          <w:rFonts w:ascii="Times New Roman" w:eastAsia="Times New Roman" w:hAnsi="Times New Roman" w:cs="Times New Roman"/>
          <w:sz w:val="28"/>
          <w:szCs w:val="28"/>
          <w:lang w:val="kk-KZ" w:eastAsia="ko-KR"/>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ru-RU"/>
        </w:rPr>
      </w:pPr>
    </w:p>
    <w:p w:rsidR="00195762" w:rsidRPr="00735177" w:rsidRDefault="00427B26" w:rsidP="00195762">
      <w:pPr>
        <w:spacing w:after="0" w:line="240" w:lineRule="auto"/>
        <w:jc w:val="center"/>
        <w:rPr>
          <w:rFonts w:ascii="Times New Roman" w:eastAsia="Times New Roman" w:hAnsi="Times New Roman" w:cs="Times New Roman"/>
          <w:sz w:val="28"/>
          <w:szCs w:val="28"/>
          <w:lang w:val="kk-KZ" w:eastAsia="ru-RU"/>
        </w:rPr>
      </w:pPr>
      <w:r w:rsidRPr="00344057">
        <w:rPr>
          <w:rFonts w:ascii="Times New Roman" w:eastAsia="Times New Roman" w:hAnsi="Times New Roman" w:cs="Times New Roman"/>
          <w:sz w:val="28"/>
          <w:szCs w:val="28"/>
          <w:lang w:eastAsia="ru-RU"/>
        </w:rPr>
        <w:t>Шымкент - 201</w:t>
      </w:r>
      <w:r w:rsidR="00350937">
        <w:rPr>
          <w:rFonts w:ascii="Times New Roman" w:eastAsia="Times New Roman" w:hAnsi="Times New Roman" w:cs="Times New Roman"/>
          <w:sz w:val="28"/>
          <w:szCs w:val="28"/>
          <w:lang w:val="kk-KZ" w:eastAsia="ru-RU"/>
        </w:rPr>
        <w:t>5</w:t>
      </w: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ko-KR"/>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427B26" w:rsidRPr="00344057" w:rsidRDefault="00427B26"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caps/>
          <w:sz w:val="28"/>
          <w:szCs w:val="28"/>
          <w:lang w:eastAsia="ko-KR"/>
        </w:rPr>
      </w:pPr>
      <w:r w:rsidRPr="00344057">
        <w:rPr>
          <w:rFonts w:ascii="Times New Roman" w:eastAsia="Times New Roman" w:hAnsi="Times New Roman" w:cs="Times New Roman"/>
          <w:caps/>
          <w:sz w:val="28"/>
          <w:szCs w:val="28"/>
          <w:lang w:eastAsia="ko-KR"/>
        </w:rPr>
        <w:t>Министерство образования и науки Республики Казахстан</w:t>
      </w:r>
    </w:p>
    <w:p w:rsidR="00195762" w:rsidRPr="00344057" w:rsidRDefault="00195762" w:rsidP="00195762">
      <w:pPr>
        <w:spacing w:after="0" w:line="240" w:lineRule="auto"/>
        <w:jc w:val="center"/>
        <w:rPr>
          <w:rFonts w:ascii="Times New Roman" w:eastAsia="Times New Roman" w:hAnsi="Times New Roman" w:cs="Times New Roman"/>
          <w:caps/>
          <w:sz w:val="28"/>
          <w:szCs w:val="28"/>
          <w:lang w:eastAsia="ko-KR"/>
        </w:rPr>
      </w:pPr>
    </w:p>
    <w:p w:rsidR="00195762" w:rsidRPr="00344057" w:rsidRDefault="00195762" w:rsidP="00195762">
      <w:pPr>
        <w:spacing w:after="0" w:line="240" w:lineRule="auto"/>
        <w:jc w:val="center"/>
        <w:rPr>
          <w:rFonts w:ascii="Times New Roman" w:eastAsia="Times New Roman" w:hAnsi="Times New Roman" w:cs="Times New Roman"/>
          <w:caps/>
          <w:sz w:val="28"/>
          <w:szCs w:val="28"/>
          <w:lang w:eastAsia="ko-KR"/>
        </w:rPr>
      </w:pPr>
      <w:r w:rsidRPr="00344057">
        <w:rPr>
          <w:rFonts w:ascii="Times New Roman" w:eastAsia="Times New Roman" w:hAnsi="Times New Roman" w:cs="Times New Roman"/>
          <w:caps/>
          <w:sz w:val="28"/>
          <w:szCs w:val="28"/>
          <w:lang w:eastAsia="ko-KR"/>
        </w:rPr>
        <w:t>южно-казахстанский государственный университет им. м.ауезова</w:t>
      </w:r>
    </w:p>
    <w:p w:rsidR="00195762" w:rsidRPr="00344057"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344057" w:rsidRDefault="00195762" w:rsidP="00195762">
      <w:pPr>
        <w:spacing w:after="0" w:line="240" w:lineRule="auto"/>
        <w:ind w:left="2880"/>
        <w:rPr>
          <w:rFonts w:ascii="Times New Roman" w:eastAsia="Times New Roman" w:hAnsi="Times New Roman" w:cs="Times New Roman"/>
          <w:sz w:val="28"/>
          <w:szCs w:val="28"/>
          <w:lang w:eastAsia="ko-KR"/>
        </w:rPr>
      </w:pPr>
      <w:r w:rsidRPr="00344057">
        <w:rPr>
          <w:rFonts w:ascii="Times New Roman" w:eastAsia="Times New Roman" w:hAnsi="Times New Roman" w:cs="Times New Roman"/>
          <w:sz w:val="28"/>
          <w:szCs w:val="28"/>
          <w:lang w:eastAsia="ko-KR"/>
        </w:rPr>
        <w:t xml:space="preserve">       Кафедра  «Учет и аудит»</w:t>
      </w:r>
    </w:p>
    <w:p w:rsidR="00195762" w:rsidRPr="00344057" w:rsidRDefault="00195762" w:rsidP="00195762">
      <w:pPr>
        <w:spacing w:after="0" w:line="240" w:lineRule="auto"/>
        <w:ind w:left="5760"/>
        <w:jc w:val="center"/>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344057" w:rsidRDefault="001A7E1C" w:rsidP="00195762">
      <w:pPr>
        <w:spacing w:after="0" w:line="240" w:lineRule="auto"/>
        <w:jc w:val="center"/>
        <w:rPr>
          <w:rFonts w:ascii="Times New Roman" w:eastAsia="Times New Roman" w:hAnsi="Times New Roman" w:cs="Times New Roman"/>
          <w:sz w:val="28"/>
          <w:szCs w:val="28"/>
          <w:lang w:val="kk-KZ" w:eastAsia="ko-KR"/>
        </w:rPr>
      </w:pPr>
      <w:r w:rsidRPr="00344057">
        <w:rPr>
          <w:rFonts w:ascii="Times New Roman" w:eastAsia="Times New Roman" w:hAnsi="Times New Roman" w:cs="Times New Roman"/>
          <w:sz w:val="28"/>
          <w:szCs w:val="28"/>
          <w:lang w:val="kk-KZ" w:eastAsia="ko-KR"/>
        </w:rPr>
        <w:t>Ахметова Салима Сейтовна</w:t>
      </w:r>
    </w:p>
    <w:p w:rsidR="00195762" w:rsidRPr="00344057"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center"/>
        <w:rPr>
          <w:rFonts w:ascii="Times New Roman" w:eastAsia="Times New Roman" w:hAnsi="Times New Roman" w:cs="Times New Roman"/>
          <w:b/>
          <w:sz w:val="28"/>
          <w:szCs w:val="28"/>
          <w:lang w:val="kk-KZ" w:eastAsia="ko-KR"/>
        </w:rPr>
      </w:pPr>
    </w:p>
    <w:p w:rsidR="00195762" w:rsidRPr="00344057" w:rsidRDefault="00195762" w:rsidP="00195762">
      <w:pPr>
        <w:spacing w:after="0" w:line="240" w:lineRule="auto"/>
        <w:jc w:val="center"/>
        <w:rPr>
          <w:rFonts w:ascii="Times New Roman" w:eastAsia="Times New Roman" w:hAnsi="Times New Roman" w:cs="Times New Roman"/>
          <w:b/>
          <w:sz w:val="28"/>
          <w:szCs w:val="28"/>
          <w:lang w:eastAsia="ko-KR"/>
        </w:rPr>
      </w:pPr>
      <w:r w:rsidRPr="00344057">
        <w:rPr>
          <w:rFonts w:ascii="Times New Roman" w:eastAsia="Times New Roman" w:hAnsi="Times New Roman" w:cs="Times New Roman"/>
          <w:b/>
          <w:sz w:val="28"/>
          <w:szCs w:val="28"/>
          <w:lang w:eastAsia="ko-KR"/>
        </w:rPr>
        <w:t>МЕТОДИЧЕСКОЕ УКАЗАНИЕ</w:t>
      </w:r>
    </w:p>
    <w:p w:rsidR="00195762" w:rsidRPr="00344057" w:rsidRDefault="00195762" w:rsidP="00195762">
      <w:pPr>
        <w:spacing w:after="0" w:line="240" w:lineRule="auto"/>
        <w:jc w:val="center"/>
        <w:rPr>
          <w:rFonts w:ascii="Times New Roman" w:eastAsia="Times New Roman" w:hAnsi="Times New Roman" w:cs="Times New Roman"/>
          <w:b/>
          <w:sz w:val="28"/>
          <w:szCs w:val="28"/>
          <w:lang w:val="kk-KZ" w:eastAsia="ko-KR"/>
        </w:rPr>
      </w:pPr>
      <w:r w:rsidRPr="00344057">
        <w:rPr>
          <w:rFonts w:ascii="Times New Roman" w:eastAsia="Times New Roman" w:hAnsi="Times New Roman" w:cs="Times New Roman"/>
          <w:sz w:val="28"/>
          <w:szCs w:val="28"/>
          <w:lang w:eastAsia="ko-KR"/>
        </w:rPr>
        <w:t>для организации  СРС и СРС</w:t>
      </w:r>
      <w:r w:rsidRPr="00344057">
        <w:rPr>
          <w:rFonts w:ascii="Times New Roman" w:eastAsia="Times New Roman" w:hAnsi="Times New Roman" w:cs="Times New Roman"/>
          <w:sz w:val="28"/>
          <w:szCs w:val="28"/>
          <w:lang w:val="kk-KZ" w:eastAsia="ko-KR"/>
        </w:rPr>
        <w:t>П</w:t>
      </w:r>
    </w:p>
    <w:p w:rsidR="001A7E1C" w:rsidRPr="00344057" w:rsidRDefault="001A7E1C" w:rsidP="001A7E1C">
      <w:pPr>
        <w:jc w:val="center"/>
        <w:rPr>
          <w:rFonts w:ascii="Times New Roman" w:hAnsi="Times New Roman" w:cs="Times New Roman"/>
          <w:sz w:val="28"/>
          <w:szCs w:val="28"/>
          <w:lang w:val="kk-KZ" w:eastAsia="ko-KR"/>
        </w:rPr>
      </w:pPr>
      <w:r w:rsidRPr="00344057">
        <w:rPr>
          <w:rFonts w:ascii="Times New Roman" w:eastAsia="Times New Roman" w:hAnsi="Times New Roman" w:cs="Times New Roman"/>
          <w:sz w:val="28"/>
          <w:szCs w:val="28"/>
          <w:lang w:eastAsia="ko-KR"/>
        </w:rPr>
        <w:t xml:space="preserve">по дисциплине </w:t>
      </w:r>
      <w:r w:rsidRPr="00344057">
        <w:rPr>
          <w:rFonts w:ascii="Times New Roman" w:hAnsi="Times New Roman" w:cs="Times New Roman"/>
          <w:sz w:val="28"/>
          <w:szCs w:val="28"/>
          <w:lang w:eastAsia="ko-KR"/>
        </w:rPr>
        <w:t>«</w:t>
      </w:r>
      <w:r w:rsidRPr="00344057">
        <w:rPr>
          <w:rFonts w:ascii="Times New Roman" w:hAnsi="Times New Roman" w:cs="Times New Roman"/>
          <w:sz w:val="28"/>
          <w:szCs w:val="28"/>
          <w:lang w:val="kk-KZ" w:eastAsia="ko-KR"/>
        </w:rPr>
        <w:t xml:space="preserve">Первичный учет и документооборот» </w:t>
      </w:r>
      <w:r w:rsidRPr="00344057">
        <w:rPr>
          <w:rFonts w:ascii="Times New Roman" w:eastAsia="Times New Roman" w:hAnsi="Times New Roman" w:cs="Times New Roman"/>
          <w:sz w:val="28"/>
          <w:szCs w:val="28"/>
          <w:lang w:eastAsia="ru-RU"/>
        </w:rPr>
        <w:t>для студентов специальности 5В050800 «</w:t>
      </w:r>
      <w:r w:rsidRPr="00344057">
        <w:rPr>
          <w:rFonts w:ascii="Times New Roman" w:eastAsia="Times New Roman" w:hAnsi="Times New Roman" w:cs="Times New Roman"/>
          <w:sz w:val="28"/>
          <w:szCs w:val="28"/>
          <w:lang w:val="kk-KZ" w:eastAsia="ru-RU"/>
        </w:rPr>
        <w:t>Учет и аудит</w:t>
      </w:r>
      <w:r w:rsidRPr="00344057">
        <w:rPr>
          <w:rFonts w:ascii="Times New Roman" w:eastAsia="Times New Roman" w:hAnsi="Times New Roman" w:cs="Times New Roman"/>
          <w:sz w:val="28"/>
          <w:szCs w:val="28"/>
          <w:lang w:eastAsia="ru-RU"/>
        </w:rPr>
        <w:t>»</w:t>
      </w:r>
    </w:p>
    <w:p w:rsidR="00195762" w:rsidRPr="00344057" w:rsidRDefault="00195762" w:rsidP="00195762">
      <w:pPr>
        <w:spacing w:after="0" w:line="240" w:lineRule="auto"/>
        <w:jc w:val="center"/>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Форма  обучения:  дн</w:t>
      </w:r>
      <w:r w:rsidR="00427B26" w:rsidRPr="00344057">
        <w:rPr>
          <w:rFonts w:ascii="Times New Roman" w:eastAsia="Times New Roman" w:hAnsi="Times New Roman" w:cs="Times New Roman"/>
          <w:sz w:val="28"/>
          <w:szCs w:val="28"/>
          <w:lang w:eastAsia="ru-RU"/>
        </w:rPr>
        <w:t>евное и вечернее</w:t>
      </w: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ko-KR"/>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344057" w:rsidRDefault="001A7E1C" w:rsidP="00195762">
      <w:pPr>
        <w:spacing w:after="0" w:line="240" w:lineRule="auto"/>
        <w:jc w:val="center"/>
        <w:rPr>
          <w:rFonts w:ascii="Times New Roman" w:eastAsia="Times New Roman" w:hAnsi="Times New Roman" w:cs="Times New Roman"/>
          <w:sz w:val="28"/>
          <w:szCs w:val="28"/>
          <w:lang w:eastAsia="ko-KR"/>
        </w:rPr>
      </w:pPr>
      <w:r w:rsidRPr="00344057">
        <w:rPr>
          <w:rFonts w:ascii="Times New Roman" w:eastAsia="Times New Roman" w:hAnsi="Times New Roman" w:cs="Times New Roman"/>
          <w:sz w:val="28"/>
          <w:szCs w:val="28"/>
          <w:lang w:eastAsia="ko-KR"/>
        </w:rPr>
        <w:t>Шымкент – 201</w:t>
      </w:r>
      <w:r w:rsidR="001C5247">
        <w:rPr>
          <w:rFonts w:ascii="Times New Roman" w:eastAsia="Times New Roman" w:hAnsi="Times New Roman" w:cs="Times New Roman"/>
          <w:sz w:val="28"/>
          <w:szCs w:val="28"/>
          <w:lang w:val="kk-KZ" w:eastAsia="ko-KR"/>
        </w:rPr>
        <w:t>5</w:t>
      </w:r>
      <w:r w:rsidR="00195762" w:rsidRPr="00344057">
        <w:rPr>
          <w:rFonts w:ascii="Times New Roman" w:eastAsia="Times New Roman" w:hAnsi="Times New Roman" w:cs="Times New Roman"/>
          <w:sz w:val="28"/>
          <w:szCs w:val="28"/>
          <w:lang w:eastAsia="ko-KR"/>
        </w:rPr>
        <w:t xml:space="preserve"> г</w:t>
      </w:r>
    </w:p>
    <w:p w:rsidR="00195762" w:rsidRPr="00344057"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ko-KR"/>
        </w:rPr>
        <w:t xml:space="preserve">УДК </w:t>
      </w:r>
      <w:r w:rsidRPr="00344057">
        <w:rPr>
          <w:rFonts w:ascii="Times New Roman" w:eastAsia="Times New Roman" w:hAnsi="Times New Roman" w:cs="Times New Roman"/>
          <w:sz w:val="28"/>
          <w:szCs w:val="28"/>
          <w:lang w:eastAsia="ru-RU"/>
        </w:rPr>
        <w:t>657 (075.5)</w:t>
      </w:r>
    </w:p>
    <w:p w:rsidR="00195762" w:rsidRPr="00344057" w:rsidRDefault="00195762" w:rsidP="00195762">
      <w:pPr>
        <w:spacing w:after="0" w:line="240" w:lineRule="auto"/>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ko-KR"/>
        </w:rPr>
        <w:t xml:space="preserve">Составители: </w:t>
      </w:r>
      <w:r w:rsidR="001A7E1C" w:rsidRPr="00344057">
        <w:rPr>
          <w:rFonts w:ascii="Times New Roman" w:eastAsia="Times New Roman" w:hAnsi="Times New Roman" w:cs="Times New Roman"/>
          <w:sz w:val="28"/>
          <w:szCs w:val="28"/>
          <w:lang w:val="kk-KZ" w:eastAsia="ru-RU"/>
        </w:rPr>
        <w:t>Ахметова С.С.</w:t>
      </w:r>
      <w:r w:rsidRPr="00344057">
        <w:rPr>
          <w:rFonts w:ascii="Times New Roman" w:eastAsia="Times New Roman" w:hAnsi="Times New Roman" w:cs="Times New Roman"/>
          <w:sz w:val="28"/>
          <w:szCs w:val="28"/>
          <w:lang w:eastAsia="ru-RU"/>
        </w:rPr>
        <w:t xml:space="preserve">  Методическое указание  по дисциплине «</w:t>
      </w:r>
      <w:r w:rsidR="001A7E1C" w:rsidRPr="00344057">
        <w:rPr>
          <w:rFonts w:ascii="Times New Roman" w:eastAsia="Times New Roman" w:hAnsi="Times New Roman" w:cs="Times New Roman"/>
          <w:sz w:val="28"/>
          <w:szCs w:val="28"/>
          <w:lang w:val="kk-KZ" w:eastAsia="ru-RU"/>
        </w:rPr>
        <w:t>Первичный учет и документооборот</w:t>
      </w:r>
      <w:r w:rsidR="001A7E1C" w:rsidRPr="00344057">
        <w:rPr>
          <w:rFonts w:ascii="Times New Roman" w:hAnsi="Times New Roman" w:cs="Times New Roman"/>
          <w:sz w:val="28"/>
          <w:szCs w:val="28"/>
          <w:lang w:val="kk-KZ" w:eastAsia="ko-KR"/>
        </w:rPr>
        <w:t xml:space="preserve">» </w:t>
      </w:r>
      <w:r w:rsidRPr="00344057">
        <w:rPr>
          <w:rFonts w:ascii="Times New Roman" w:eastAsia="Times New Roman" w:hAnsi="Times New Roman" w:cs="Times New Roman"/>
          <w:sz w:val="28"/>
          <w:szCs w:val="28"/>
          <w:lang w:eastAsia="ru-RU"/>
        </w:rPr>
        <w:t xml:space="preserve"> для организации СРС и СРСП  - Шымкен</w:t>
      </w:r>
      <w:r w:rsidR="00F31C59" w:rsidRPr="00344057">
        <w:rPr>
          <w:rFonts w:ascii="Times New Roman" w:eastAsia="Times New Roman" w:hAnsi="Times New Roman" w:cs="Times New Roman"/>
          <w:sz w:val="28"/>
          <w:szCs w:val="28"/>
          <w:lang w:eastAsia="ru-RU"/>
        </w:rPr>
        <w:t>т: ЮКГУ им. М.Ауезова; 201</w:t>
      </w:r>
      <w:r w:rsidR="00622876">
        <w:rPr>
          <w:rFonts w:ascii="Times New Roman" w:eastAsia="Times New Roman" w:hAnsi="Times New Roman" w:cs="Times New Roman"/>
          <w:sz w:val="28"/>
          <w:szCs w:val="28"/>
          <w:lang w:val="kk-KZ" w:eastAsia="ru-RU"/>
        </w:rPr>
        <w:t>4</w:t>
      </w:r>
      <w:r w:rsidR="00F31C59" w:rsidRPr="00344057">
        <w:rPr>
          <w:rFonts w:ascii="Times New Roman" w:eastAsia="Times New Roman" w:hAnsi="Times New Roman" w:cs="Times New Roman"/>
          <w:sz w:val="28"/>
          <w:szCs w:val="28"/>
          <w:lang w:eastAsia="ru-RU"/>
        </w:rPr>
        <w:t>. _</w:t>
      </w:r>
      <w:r w:rsidR="00C77533">
        <w:rPr>
          <w:rFonts w:ascii="Times New Roman" w:eastAsia="Times New Roman" w:hAnsi="Times New Roman" w:cs="Times New Roman"/>
          <w:sz w:val="28"/>
          <w:szCs w:val="28"/>
          <w:lang w:val="kk-KZ" w:eastAsia="ru-RU"/>
        </w:rPr>
        <w:t>20</w:t>
      </w:r>
      <w:r w:rsidRPr="00344057">
        <w:rPr>
          <w:rFonts w:ascii="Times New Roman" w:eastAsia="Times New Roman" w:hAnsi="Times New Roman" w:cs="Times New Roman"/>
          <w:sz w:val="28"/>
          <w:szCs w:val="28"/>
          <w:lang w:eastAsia="ru-RU"/>
        </w:rPr>
        <w:t>_ с.</w:t>
      </w:r>
    </w:p>
    <w:p w:rsidR="00195762" w:rsidRPr="00344057" w:rsidRDefault="00195762" w:rsidP="00195762">
      <w:pPr>
        <w:spacing w:after="0" w:line="240" w:lineRule="auto"/>
        <w:jc w:val="both"/>
        <w:rPr>
          <w:rFonts w:ascii="Times New Roman" w:eastAsia="Times New Roman" w:hAnsi="Times New Roman" w:cs="Times New Roman"/>
          <w:sz w:val="28"/>
          <w:szCs w:val="28"/>
          <w:lang w:eastAsia="ru-RU"/>
        </w:rPr>
      </w:pPr>
    </w:p>
    <w:p w:rsidR="001A7E1C" w:rsidRPr="00344057" w:rsidRDefault="00195762" w:rsidP="001A7E1C">
      <w:pPr>
        <w:jc w:val="center"/>
        <w:rPr>
          <w:rFonts w:ascii="Times New Roman" w:hAnsi="Times New Roman" w:cs="Times New Roman"/>
          <w:sz w:val="28"/>
          <w:szCs w:val="28"/>
          <w:lang w:val="kk-KZ" w:eastAsia="ko-KR"/>
        </w:rPr>
      </w:pPr>
      <w:r w:rsidRPr="00344057">
        <w:rPr>
          <w:rFonts w:ascii="Times New Roman" w:eastAsia="Times New Roman" w:hAnsi="Times New Roman" w:cs="Times New Roman"/>
          <w:sz w:val="28"/>
          <w:szCs w:val="28"/>
          <w:lang w:eastAsia="ko-KR"/>
        </w:rPr>
        <w:t xml:space="preserve">Методическое указание предназначены для студентов </w:t>
      </w:r>
      <w:r w:rsidR="00772E69" w:rsidRPr="00344057">
        <w:rPr>
          <w:rFonts w:ascii="Times New Roman" w:eastAsia="Times New Roman" w:hAnsi="Times New Roman" w:cs="Times New Roman"/>
          <w:sz w:val="28"/>
          <w:szCs w:val="28"/>
          <w:lang w:eastAsia="ru-RU"/>
        </w:rPr>
        <w:t xml:space="preserve">специальности </w:t>
      </w:r>
      <w:r w:rsidR="001A7E1C" w:rsidRPr="00344057">
        <w:rPr>
          <w:rFonts w:ascii="Times New Roman" w:eastAsia="Times New Roman" w:hAnsi="Times New Roman" w:cs="Times New Roman"/>
          <w:sz w:val="28"/>
          <w:szCs w:val="28"/>
          <w:lang w:eastAsia="ru-RU"/>
        </w:rPr>
        <w:t>5В050800«</w:t>
      </w:r>
      <w:r w:rsidR="001A7E1C" w:rsidRPr="00344057">
        <w:rPr>
          <w:rFonts w:ascii="Times New Roman" w:eastAsia="Times New Roman" w:hAnsi="Times New Roman" w:cs="Times New Roman"/>
          <w:sz w:val="28"/>
          <w:szCs w:val="28"/>
          <w:lang w:val="kk-KZ" w:eastAsia="ru-RU"/>
        </w:rPr>
        <w:t>Учет и аудит</w:t>
      </w:r>
      <w:r w:rsidR="001A7E1C" w:rsidRPr="00344057">
        <w:rPr>
          <w:rFonts w:ascii="Times New Roman" w:eastAsia="Times New Roman" w:hAnsi="Times New Roman" w:cs="Times New Roman"/>
          <w:sz w:val="28"/>
          <w:szCs w:val="28"/>
          <w:lang w:eastAsia="ru-RU"/>
        </w:rPr>
        <w:t>»</w:t>
      </w:r>
    </w:p>
    <w:p w:rsidR="00195762" w:rsidRPr="00344057" w:rsidRDefault="00195762" w:rsidP="00195762">
      <w:pPr>
        <w:spacing w:after="0" w:line="240" w:lineRule="auto"/>
        <w:jc w:val="both"/>
        <w:rPr>
          <w:rFonts w:ascii="Times New Roman" w:eastAsia="Times New Roman" w:hAnsi="Times New Roman" w:cs="Times New Roman"/>
          <w:sz w:val="28"/>
          <w:szCs w:val="28"/>
          <w:lang w:val="kk-KZ" w:eastAsia="ko-KR"/>
        </w:rPr>
      </w:pPr>
    </w:p>
    <w:p w:rsidR="00195762" w:rsidRPr="0034405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ko-KR"/>
        </w:rPr>
        <w:t xml:space="preserve">Методическое указание составлены в соответствии с требованиями учебного плана и программой дисциплины </w:t>
      </w:r>
      <w:r w:rsidR="00772E69" w:rsidRPr="00344057">
        <w:rPr>
          <w:rFonts w:ascii="Times New Roman" w:eastAsia="Times New Roman" w:hAnsi="Times New Roman" w:cs="Times New Roman"/>
          <w:sz w:val="28"/>
          <w:szCs w:val="28"/>
          <w:lang w:val="kk-KZ" w:eastAsia="ru-RU"/>
        </w:rPr>
        <w:t>«</w:t>
      </w:r>
      <w:r w:rsidR="001A7E1C" w:rsidRPr="00344057">
        <w:rPr>
          <w:rFonts w:ascii="Times New Roman" w:hAnsi="Times New Roman" w:cs="Times New Roman"/>
          <w:sz w:val="28"/>
          <w:szCs w:val="28"/>
          <w:lang w:val="kk-KZ" w:eastAsia="ko-KR"/>
        </w:rPr>
        <w:t>Первичный учет и документооборот</w:t>
      </w:r>
      <w:r w:rsidRPr="00344057">
        <w:rPr>
          <w:rFonts w:ascii="Times New Roman" w:eastAsia="Times New Roman" w:hAnsi="Times New Roman" w:cs="Times New Roman"/>
          <w:sz w:val="28"/>
          <w:szCs w:val="28"/>
          <w:lang w:val="kk-KZ" w:eastAsia="ru-RU"/>
        </w:rPr>
        <w:t>»</w:t>
      </w:r>
      <w:r w:rsidRPr="00344057">
        <w:rPr>
          <w:rFonts w:ascii="Times New Roman" w:eastAsia="Times New Roman" w:hAnsi="Times New Roman" w:cs="Times New Roman"/>
          <w:sz w:val="28"/>
          <w:szCs w:val="28"/>
          <w:lang w:eastAsia="ru-RU"/>
        </w:rPr>
        <w:t xml:space="preserve"> </w:t>
      </w:r>
      <w:r w:rsidRPr="00344057">
        <w:rPr>
          <w:rFonts w:ascii="Times New Roman" w:eastAsia="Times New Roman" w:hAnsi="Times New Roman" w:cs="Times New Roman"/>
          <w:sz w:val="28"/>
          <w:szCs w:val="28"/>
          <w:lang w:eastAsia="ko-KR"/>
        </w:rPr>
        <w:t>и включают все необходимые сведения</w:t>
      </w:r>
      <w:r w:rsidRPr="00344057">
        <w:rPr>
          <w:rFonts w:ascii="Times New Roman" w:eastAsia="Times New Roman" w:hAnsi="Times New Roman" w:cs="Times New Roman"/>
          <w:sz w:val="28"/>
          <w:szCs w:val="28"/>
          <w:lang w:eastAsia="ru-RU"/>
        </w:rPr>
        <w:t xml:space="preserve"> по организации и выполнению задании  СРС и СРСП курса.</w:t>
      </w:r>
    </w:p>
    <w:p w:rsidR="00195762" w:rsidRPr="0034405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344057" w:rsidRDefault="00195762" w:rsidP="00195762">
      <w:pPr>
        <w:shd w:val="clear" w:color="auto" w:fill="FFFFFF"/>
        <w:spacing w:after="0" w:line="240" w:lineRule="auto"/>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 xml:space="preserve">Методическое указание состоит из введения, задания и </w:t>
      </w:r>
      <w:r w:rsidRPr="00344057">
        <w:rPr>
          <w:rFonts w:ascii="Times New Roman" w:eastAsia="Times New Roman" w:hAnsi="Times New Roman" w:cs="Times New Roman"/>
          <w:b/>
          <w:sz w:val="28"/>
          <w:szCs w:val="28"/>
          <w:lang w:eastAsia="ru-RU"/>
        </w:rPr>
        <w:t xml:space="preserve"> </w:t>
      </w:r>
      <w:r w:rsidRPr="00344057">
        <w:rPr>
          <w:rFonts w:ascii="Times New Roman" w:eastAsia="Times New Roman" w:hAnsi="Times New Roman" w:cs="Times New Roman"/>
          <w:sz w:val="28"/>
          <w:szCs w:val="28"/>
          <w:lang w:eastAsia="ru-RU"/>
        </w:rPr>
        <w:t>контрольных вопросов  для самоподготовки студентов, вопросов коллоквиума по дисциплине «</w:t>
      </w:r>
      <w:r w:rsidR="001A7E1C" w:rsidRPr="00344057">
        <w:rPr>
          <w:rFonts w:ascii="Times New Roman" w:hAnsi="Times New Roman" w:cs="Times New Roman"/>
          <w:sz w:val="28"/>
          <w:szCs w:val="28"/>
          <w:lang w:val="kk-KZ" w:eastAsia="ko-KR"/>
        </w:rPr>
        <w:t>Первичный учет и документооборот</w:t>
      </w:r>
      <w:r w:rsidRPr="00344057">
        <w:rPr>
          <w:rFonts w:ascii="Times New Roman" w:eastAsia="Times New Roman" w:hAnsi="Times New Roman" w:cs="Times New Roman"/>
          <w:sz w:val="28"/>
          <w:szCs w:val="28"/>
          <w:lang w:eastAsia="ru-RU"/>
        </w:rPr>
        <w:t>».</w:t>
      </w:r>
    </w:p>
    <w:p w:rsidR="00195762" w:rsidRPr="0034405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344057" w:rsidRDefault="00195762" w:rsidP="00195762">
      <w:pPr>
        <w:spacing w:after="0" w:line="240" w:lineRule="auto"/>
        <w:rPr>
          <w:rFonts w:ascii="Times New Roman" w:eastAsia="Times New Roman" w:hAnsi="Times New Roman" w:cs="Times New Roman"/>
          <w:sz w:val="28"/>
          <w:szCs w:val="28"/>
          <w:lang w:eastAsia="ko-KR"/>
        </w:rPr>
      </w:pPr>
      <w:r w:rsidRPr="00344057">
        <w:rPr>
          <w:rFonts w:ascii="Times New Roman" w:eastAsia="Times New Roman" w:hAnsi="Times New Roman" w:cs="Times New Roman"/>
          <w:sz w:val="28"/>
          <w:szCs w:val="28"/>
          <w:lang w:eastAsia="ko-KR"/>
        </w:rPr>
        <w:t xml:space="preserve">Рецензент: </w:t>
      </w:r>
      <w:r w:rsidR="00772E69" w:rsidRPr="00344057">
        <w:rPr>
          <w:rFonts w:ascii="Times New Roman" w:eastAsia="Times New Roman" w:hAnsi="Times New Roman" w:cs="Times New Roman"/>
          <w:sz w:val="28"/>
          <w:szCs w:val="28"/>
          <w:lang w:eastAsia="ko-KR"/>
        </w:rPr>
        <w:t>Мамутова К</w:t>
      </w:r>
      <w:r w:rsidRPr="00344057">
        <w:rPr>
          <w:rFonts w:ascii="Times New Roman" w:eastAsia="Times New Roman" w:hAnsi="Times New Roman" w:cs="Times New Roman"/>
          <w:sz w:val="28"/>
          <w:szCs w:val="28"/>
          <w:lang w:eastAsia="ko-KR"/>
        </w:rPr>
        <w:t>. – к.э.н., кафедра «</w:t>
      </w:r>
      <w:r w:rsidR="00772E69" w:rsidRPr="00344057">
        <w:rPr>
          <w:rFonts w:ascii="Times New Roman" w:eastAsia="Times New Roman" w:hAnsi="Times New Roman" w:cs="Times New Roman"/>
          <w:sz w:val="28"/>
          <w:szCs w:val="28"/>
          <w:lang w:val="kk-KZ" w:eastAsia="ko-KR"/>
        </w:rPr>
        <w:t>Налог и налогооблажение</w:t>
      </w:r>
      <w:r w:rsidRPr="00344057">
        <w:rPr>
          <w:rFonts w:ascii="Times New Roman" w:eastAsia="Times New Roman" w:hAnsi="Times New Roman" w:cs="Times New Roman"/>
          <w:sz w:val="28"/>
          <w:szCs w:val="28"/>
          <w:lang w:eastAsia="ko-KR"/>
        </w:rPr>
        <w:t>»</w:t>
      </w:r>
    </w:p>
    <w:p w:rsidR="00195762" w:rsidRPr="00344057" w:rsidRDefault="00195762" w:rsidP="00195762">
      <w:pPr>
        <w:spacing w:after="0" w:line="240" w:lineRule="auto"/>
        <w:rPr>
          <w:rFonts w:ascii="Times New Roman" w:eastAsia="Times New Roman" w:hAnsi="Times New Roman" w:cs="Times New Roman"/>
          <w:color w:val="000000"/>
          <w:sz w:val="28"/>
          <w:szCs w:val="28"/>
          <w:lang w:eastAsia="ko-KR"/>
        </w:rPr>
      </w:pPr>
      <w:r w:rsidRPr="00344057">
        <w:rPr>
          <w:rFonts w:ascii="Times New Roman" w:eastAsia="Times New Roman" w:hAnsi="Times New Roman" w:cs="Times New Roman"/>
          <w:color w:val="000000"/>
          <w:sz w:val="28"/>
          <w:szCs w:val="28"/>
          <w:lang w:eastAsia="ko-KR"/>
        </w:rPr>
        <w:t xml:space="preserve">                   </w:t>
      </w:r>
      <w:r w:rsidR="001A7E1C" w:rsidRPr="00344057">
        <w:rPr>
          <w:rFonts w:ascii="Times New Roman" w:eastAsia="Times New Roman" w:hAnsi="Times New Roman" w:cs="Times New Roman"/>
          <w:color w:val="000000"/>
          <w:sz w:val="28"/>
          <w:szCs w:val="28"/>
          <w:lang w:val="kk-KZ" w:eastAsia="ko-KR"/>
        </w:rPr>
        <w:t>Тенгебаева Г.Т.</w:t>
      </w:r>
      <w:r w:rsidRPr="00344057">
        <w:rPr>
          <w:rFonts w:ascii="Times New Roman" w:eastAsia="Times New Roman" w:hAnsi="Times New Roman" w:cs="Times New Roman"/>
          <w:color w:val="000000"/>
          <w:sz w:val="28"/>
          <w:szCs w:val="28"/>
          <w:lang w:eastAsia="ko-KR"/>
        </w:rPr>
        <w:t xml:space="preserve"> – гл. бухгалтер ТОО «</w:t>
      </w:r>
      <w:r w:rsidR="001A7E1C" w:rsidRPr="00344057">
        <w:rPr>
          <w:rFonts w:ascii="Times New Roman" w:eastAsia="Times New Roman" w:hAnsi="Times New Roman" w:cs="Times New Roman"/>
          <w:color w:val="000000"/>
          <w:sz w:val="28"/>
          <w:szCs w:val="28"/>
          <w:lang w:val="kk-KZ" w:eastAsia="ko-KR"/>
        </w:rPr>
        <w:t>ШымкентХимМонтаж</w:t>
      </w:r>
      <w:r w:rsidRPr="00344057">
        <w:rPr>
          <w:rFonts w:ascii="Times New Roman" w:eastAsia="Times New Roman" w:hAnsi="Times New Roman" w:cs="Times New Roman"/>
          <w:color w:val="000000"/>
          <w:sz w:val="28"/>
          <w:szCs w:val="28"/>
          <w:lang w:eastAsia="ko-KR"/>
        </w:rPr>
        <w:t>»</w:t>
      </w:r>
    </w:p>
    <w:p w:rsidR="00195762" w:rsidRPr="00344057" w:rsidRDefault="00195762" w:rsidP="00195762">
      <w:pPr>
        <w:spacing w:after="0" w:line="240" w:lineRule="auto"/>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both"/>
        <w:rPr>
          <w:rFonts w:ascii="Times New Roman" w:eastAsia="Times New Roman" w:hAnsi="Times New Roman" w:cs="Times New Roman"/>
          <w:sz w:val="28"/>
          <w:szCs w:val="28"/>
          <w:lang w:eastAsia="ko-KR"/>
        </w:rPr>
      </w:pPr>
      <w:r w:rsidRPr="00344057">
        <w:rPr>
          <w:rFonts w:ascii="Times New Roman" w:eastAsia="Times New Roman" w:hAnsi="Times New Roman" w:cs="Times New Roman"/>
          <w:sz w:val="28"/>
          <w:szCs w:val="28"/>
          <w:lang w:eastAsia="ko-KR"/>
        </w:rPr>
        <w:t xml:space="preserve">             </w:t>
      </w:r>
    </w:p>
    <w:p w:rsidR="00195762" w:rsidRPr="00344057" w:rsidRDefault="00195762" w:rsidP="00195762">
      <w:pPr>
        <w:spacing w:after="0" w:line="240" w:lineRule="auto"/>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ko-KR"/>
        </w:rPr>
        <w:t xml:space="preserve">          </w:t>
      </w:r>
      <w:r w:rsidRPr="00344057">
        <w:rPr>
          <w:rFonts w:ascii="Times New Roman" w:eastAsia="Times New Roman" w:hAnsi="Times New Roman" w:cs="Times New Roman"/>
          <w:sz w:val="28"/>
          <w:szCs w:val="28"/>
          <w:lang w:eastAsia="ru-RU"/>
        </w:rPr>
        <w:tab/>
      </w:r>
    </w:p>
    <w:p w:rsidR="00195762" w:rsidRPr="00344057" w:rsidRDefault="00195762" w:rsidP="00195762">
      <w:pPr>
        <w:spacing w:after="0" w:line="240" w:lineRule="auto"/>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Рассмотрено и рекомендовано к печати заседанием кафедры «Учет и аудит»</w:t>
      </w:r>
    </w:p>
    <w:p w:rsidR="00195762" w:rsidRPr="00344057" w:rsidRDefault="00BE0B35" w:rsidP="00195762">
      <w:pPr>
        <w:spacing w:after="0" w:line="240" w:lineRule="auto"/>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(протокол № ___от «___» ___ 201</w:t>
      </w:r>
      <w:r w:rsidR="00350937">
        <w:rPr>
          <w:rFonts w:ascii="Times New Roman" w:eastAsia="Times New Roman" w:hAnsi="Times New Roman" w:cs="Times New Roman"/>
          <w:sz w:val="28"/>
          <w:szCs w:val="28"/>
          <w:lang w:val="kk-KZ" w:eastAsia="ru-RU"/>
        </w:rPr>
        <w:t>5</w:t>
      </w:r>
      <w:r w:rsidRPr="00344057">
        <w:rPr>
          <w:rFonts w:ascii="Times New Roman" w:eastAsia="Times New Roman" w:hAnsi="Times New Roman" w:cs="Times New Roman"/>
          <w:sz w:val="28"/>
          <w:szCs w:val="28"/>
          <w:lang w:eastAsia="ru-RU"/>
        </w:rPr>
        <w:t xml:space="preserve"> </w:t>
      </w:r>
      <w:r w:rsidR="00195762" w:rsidRPr="00344057">
        <w:rPr>
          <w:rFonts w:ascii="Times New Roman" w:eastAsia="Times New Roman" w:hAnsi="Times New Roman" w:cs="Times New Roman"/>
          <w:sz w:val="28"/>
          <w:szCs w:val="28"/>
          <w:lang w:eastAsia="ru-RU"/>
        </w:rPr>
        <w:t xml:space="preserve"> г.), </w:t>
      </w:r>
    </w:p>
    <w:p w:rsidR="00195762" w:rsidRPr="00344057" w:rsidRDefault="00195762" w:rsidP="00195762">
      <w:pPr>
        <w:spacing w:after="0" w:line="240" w:lineRule="auto"/>
        <w:jc w:val="both"/>
        <w:rPr>
          <w:rFonts w:ascii="Times New Roman" w:eastAsia="Times New Roman" w:hAnsi="Times New Roman" w:cs="Times New Roman"/>
          <w:sz w:val="28"/>
          <w:szCs w:val="28"/>
          <w:lang w:eastAsia="ru-RU"/>
        </w:rPr>
      </w:pPr>
    </w:p>
    <w:p w:rsidR="00195762" w:rsidRPr="00344057" w:rsidRDefault="00195762" w:rsidP="00195762">
      <w:pPr>
        <w:spacing w:after="0" w:line="240" w:lineRule="auto"/>
        <w:jc w:val="both"/>
        <w:rPr>
          <w:rFonts w:ascii="Times New Roman" w:eastAsia="Times New Roman" w:hAnsi="Times New Roman" w:cs="Times New Roman"/>
          <w:sz w:val="28"/>
          <w:szCs w:val="28"/>
          <w:lang w:eastAsia="ru-RU"/>
        </w:rPr>
      </w:pPr>
    </w:p>
    <w:p w:rsidR="00195762" w:rsidRPr="00344057" w:rsidRDefault="00195762" w:rsidP="00195762">
      <w:pPr>
        <w:spacing w:after="0" w:line="240" w:lineRule="auto"/>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Методической комиссией факультета «Экономика и финансы»</w:t>
      </w:r>
    </w:p>
    <w:p w:rsidR="00195762" w:rsidRPr="00344057" w:rsidRDefault="00BE0B35" w:rsidP="00195762">
      <w:pPr>
        <w:spacing w:after="0" w:line="240" w:lineRule="auto"/>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(протокол № _</w:t>
      </w:r>
      <w:r w:rsidR="00195762" w:rsidRPr="00344057">
        <w:rPr>
          <w:rFonts w:ascii="Times New Roman" w:eastAsia="Times New Roman" w:hAnsi="Times New Roman" w:cs="Times New Roman"/>
          <w:sz w:val="28"/>
          <w:szCs w:val="28"/>
          <w:lang w:eastAsia="ru-RU"/>
        </w:rPr>
        <w:t>__  от «___» _</w:t>
      </w:r>
      <w:r w:rsidRPr="00344057">
        <w:rPr>
          <w:rFonts w:ascii="Times New Roman" w:eastAsia="Times New Roman" w:hAnsi="Times New Roman" w:cs="Times New Roman"/>
          <w:sz w:val="28"/>
          <w:szCs w:val="28"/>
          <w:lang w:eastAsia="ru-RU"/>
        </w:rPr>
        <w:t>__ 201</w:t>
      </w:r>
      <w:r w:rsidR="00350937">
        <w:rPr>
          <w:rFonts w:ascii="Times New Roman" w:eastAsia="Times New Roman" w:hAnsi="Times New Roman" w:cs="Times New Roman"/>
          <w:sz w:val="28"/>
          <w:szCs w:val="28"/>
          <w:lang w:val="kk-KZ" w:eastAsia="ru-RU"/>
        </w:rPr>
        <w:t>5</w:t>
      </w:r>
      <w:r w:rsidRPr="00344057">
        <w:rPr>
          <w:rFonts w:ascii="Times New Roman" w:eastAsia="Times New Roman" w:hAnsi="Times New Roman" w:cs="Times New Roman"/>
          <w:sz w:val="28"/>
          <w:szCs w:val="28"/>
          <w:lang w:eastAsia="ru-RU"/>
        </w:rPr>
        <w:t xml:space="preserve"> </w:t>
      </w:r>
      <w:r w:rsidR="00195762" w:rsidRPr="00344057">
        <w:rPr>
          <w:rFonts w:ascii="Times New Roman" w:eastAsia="Times New Roman" w:hAnsi="Times New Roman" w:cs="Times New Roman"/>
          <w:sz w:val="28"/>
          <w:szCs w:val="28"/>
          <w:lang w:eastAsia="ru-RU"/>
        </w:rPr>
        <w:t xml:space="preserve"> г. )</w:t>
      </w:r>
    </w:p>
    <w:p w:rsidR="00195762" w:rsidRPr="0034405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both"/>
        <w:rPr>
          <w:rFonts w:ascii="Times New Roman" w:eastAsia="Times New Roman" w:hAnsi="Times New Roman" w:cs="Times New Roman"/>
          <w:sz w:val="28"/>
          <w:szCs w:val="28"/>
          <w:lang w:eastAsia="ko-KR"/>
        </w:rPr>
      </w:pPr>
      <w:r w:rsidRPr="00344057">
        <w:rPr>
          <w:rFonts w:ascii="Times New Roman" w:eastAsia="Times New Roman" w:hAnsi="Times New Roman" w:cs="Times New Roman"/>
          <w:sz w:val="28"/>
          <w:szCs w:val="28"/>
          <w:lang w:eastAsia="ko-KR"/>
        </w:rPr>
        <w:t>Рекомендовано к изданию  Учебно - методическим советом ЮКГУ им. М.Ауезова,  прото</w:t>
      </w:r>
      <w:r w:rsidR="00BE0B35" w:rsidRPr="00344057">
        <w:rPr>
          <w:rFonts w:ascii="Times New Roman" w:eastAsia="Times New Roman" w:hAnsi="Times New Roman" w:cs="Times New Roman"/>
          <w:sz w:val="28"/>
          <w:szCs w:val="28"/>
          <w:lang w:eastAsia="ko-KR"/>
        </w:rPr>
        <w:t>кол №___ от «___» ________  201</w:t>
      </w:r>
      <w:r w:rsidR="00350937">
        <w:rPr>
          <w:rFonts w:ascii="Times New Roman" w:eastAsia="Times New Roman" w:hAnsi="Times New Roman" w:cs="Times New Roman"/>
          <w:sz w:val="28"/>
          <w:szCs w:val="28"/>
          <w:lang w:val="kk-KZ" w:eastAsia="ko-KR"/>
        </w:rPr>
        <w:t>5</w:t>
      </w:r>
      <w:r w:rsidRPr="00344057">
        <w:rPr>
          <w:rFonts w:ascii="Times New Roman" w:eastAsia="Times New Roman" w:hAnsi="Times New Roman" w:cs="Times New Roman"/>
          <w:sz w:val="28"/>
          <w:szCs w:val="28"/>
          <w:lang w:eastAsia="ko-KR"/>
        </w:rPr>
        <w:t xml:space="preserve"> г.</w:t>
      </w:r>
    </w:p>
    <w:p w:rsidR="00195762" w:rsidRPr="0034405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both"/>
        <w:rPr>
          <w:rFonts w:ascii="Times New Roman" w:eastAsia="Times New Roman" w:hAnsi="Times New Roman" w:cs="Times New Roman"/>
          <w:sz w:val="28"/>
          <w:szCs w:val="28"/>
          <w:lang w:val="kk-KZ" w:eastAsia="ko-KR"/>
        </w:rPr>
      </w:pPr>
      <w:r w:rsidRPr="00344057">
        <w:rPr>
          <w:rFonts w:ascii="Times New Roman" w:eastAsia="Times New Roman" w:hAnsi="Times New Roman" w:cs="Times New Roman"/>
          <w:sz w:val="28"/>
          <w:szCs w:val="28"/>
          <w:lang w:eastAsia="ko-KR"/>
        </w:rPr>
        <w:t xml:space="preserve">© Южно-Казахстанский государственный </w:t>
      </w:r>
      <w:r w:rsidR="00E86720" w:rsidRPr="00344057">
        <w:rPr>
          <w:rFonts w:ascii="Times New Roman" w:eastAsia="Times New Roman" w:hAnsi="Times New Roman" w:cs="Times New Roman"/>
          <w:sz w:val="28"/>
          <w:szCs w:val="28"/>
          <w:lang w:eastAsia="ko-KR"/>
        </w:rPr>
        <w:t>университет им. М. Ауезова, 201</w:t>
      </w:r>
      <w:r w:rsidR="00350937">
        <w:rPr>
          <w:rFonts w:ascii="Times New Roman" w:eastAsia="Times New Roman" w:hAnsi="Times New Roman" w:cs="Times New Roman"/>
          <w:sz w:val="28"/>
          <w:szCs w:val="28"/>
          <w:lang w:val="kk-KZ" w:eastAsia="ko-KR"/>
        </w:rPr>
        <w:t>5</w:t>
      </w:r>
    </w:p>
    <w:p w:rsidR="00195762" w:rsidRPr="0034405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622876" w:rsidRDefault="00195762" w:rsidP="00195762">
      <w:pPr>
        <w:spacing w:after="0" w:line="240" w:lineRule="auto"/>
        <w:jc w:val="both"/>
        <w:rPr>
          <w:rFonts w:ascii="Times New Roman" w:eastAsia="Times New Roman" w:hAnsi="Times New Roman" w:cs="Times New Roman"/>
          <w:sz w:val="28"/>
          <w:szCs w:val="28"/>
          <w:lang w:val="kk-KZ" w:eastAsia="ko-KR"/>
        </w:rPr>
      </w:pPr>
      <w:r w:rsidRPr="00344057">
        <w:rPr>
          <w:rFonts w:ascii="Times New Roman" w:eastAsia="Times New Roman" w:hAnsi="Times New Roman" w:cs="Times New Roman"/>
          <w:sz w:val="28"/>
          <w:szCs w:val="28"/>
          <w:lang w:eastAsia="ko-KR"/>
        </w:rPr>
        <w:t xml:space="preserve">Ответственный за выпуск </w:t>
      </w:r>
      <w:r w:rsidR="00622876">
        <w:rPr>
          <w:rFonts w:ascii="Times New Roman" w:eastAsia="Times New Roman" w:hAnsi="Times New Roman" w:cs="Times New Roman"/>
          <w:sz w:val="28"/>
          <w:szCs w:val="28"/>
          <w:lang w:val="kk-KZ" w:eastAsia="ko-KR"/>
        </w:rPr>
        <w:t>Ахметова С.С.</w:t>
      </w:r>
    </w:p>
    <w:p w:rsidR="00195762" w:rsidRPr="0034405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344057" w:rsidRDefault="00195762" w:rsidP="00195762">
      <w:pPr>
        <w:spacing w:after="0" w:line="240" w:lineRule="auto"/>
        <w:rPr>
          <w:rFonts w:ascii="Times New Roman" w:eastAsia="Times New Roman" w:hAnsi="Times New Roman" w:cs="Times New Roman"/>
          <w:b/>
          <w:sz w:val="28"/>
          <w:szCs w:val="28"/>
          <w:lang w:eastAsia="ru-RU"/>
        </w:rPr>
      </w:pPr>
    </w:p>
    <w:p w:rsidR="00195762" w:rsidRPr="00344057" w:rsidRDefault="00195762" w:rsidP="00195762">
      <w:pPr>
        <w:spacing w:after="0" w:line="240" w:lineRule="auto"/>
        <w:jc w:val="center"/>
        <w:rPr>
          <w:rFonts w:ascii="Times New Roman" w:eastAsia="Times New Roman" w:hAnsi="Times New Roman" w:cs="Times New Roman"/>
          <w:b/>
          <w:sz w:val="28"/>
          <w:szCs w:val="28"/>
          <w:lang w:eastAsia="ru-RU"/>
        </w:rPr>
      </w:pPr>
    </w:p>
    <w:p w:rsidR="00195762" w:rsidRPr="00344057" w:rsidRDefault="00195762" w:rsidP="00195762">
      <w:pPr>
        <w:spacing w:after="0" w:line="240" w:lineRule="auto"/>
        <w:jc w:val="center"/>
        <w:rPr>
          <w:rFonts w:ascii="Times New Roman" w:eastAsia="SimSun" w:hAnsi="Times New Roman" w:cs="Times New Roman"/>
          <w:b/>
          <w:sz w:val="28"/>
          <w:szCs w:val="28"/>
          <w:lang w:val="en-US" w:eastAsia="ko-KR"/>
        </w:rPr>
      </w:pPr>
      <w:r w:rsidRPr="00344057">
        <w:rPr>
          <w:rFonts w:ascii="Times New Roman" w:eastAsia="SimSun" w:hAnsi="Times New Roman" w:cs="Times New Roman"/>
          <w:b/>
          <w:sz w:val="28"/>
          <w:szCs w:val="28"/>
          <w:lang w:eastAsia="ko-KR"/>
        </w:rPr>
        <w:t>Содержание</w:t>
      </w:r>
    </w:p>
    <w:p w:rsidR="00195762" w:rsidRPr="00344057" w:rsidRDefault="00195762" w:rsidP="00195762">
      <w:pPr>
        <w:spacing w:after="0" w:line="240" w:lineRule="auto"/>
        <w:jc w:val="center"/>
        <w:rPr>
          <w:rFonts w:ascii="Times New Roman" w:eastAsia="SimSun" w:hAnsi="Times New Roman" w:cs="Times New Roman"/>
          <w:b/>
          <w:sz w:val="28"/>
          <w:szCs w:val="28"/>
          <w:lang w:val="en-US" w:eastAsia="ko-KR"/>
        </w:rPr>
      </w:pPr>
    </w:p>
    <w:tbl>
      <w:tblPr>
        <w:tblW w:w="9869" w:type="dxa"/>
        <w:tblLayout w:type="fixed"/>
        <w:tblLook w:val="04A0"/>
      </w:tblPr>
      <w:tblGrid>
        <w:gridCol w:w="675"/>
        <w:gridCol w:w="8364"/>
        <w:gridCol w:w="830"/>
      </w:tblGrid>
      <w:tr w:rsidR="00195762" w:rsidRPr="00344057" w:rsidTr="009677BC">
        <w:tc>
          <w:tcPr>
            <w:tcW w:w="675" w:type="dxa"/>
            <w:shd w:val="clear" w:color="auto" w:fill="auto"/>
          </w:tcPr>
          <w:p w:rsidR="00195762" w:rsidRPr="00344057" w:rsidRDefault="00195762" w:rsidP="00195762">
            <w:pPr>
              <w:spacing w:after="0" w:line="240" w:lineRule="auto"/>
              <w:jc w:val="center"/>
              <w:rPr>
                <w:rFonts w:ascii="Times New Roman" w:eastAsia="SimSun" w:hAnsi="Times New Roman" w:cs="Times New Roman"/>
                <w:sz w:val="28"/>
                <w:szCs w:val="28"/>
                <w:lang w:val="en-US" w:eastAsia="ko-KR"/>
              </w:rPr>
            </w:pPr>
          </w:p>
        </w:tc>
        <w:tc>
          <w:tcPr>
            <w:tcW w:w="8364" w:type="dxa"/>
            <w:shd w:val="clear" w:color="auto" w:fill="auto"/>
          </w:tcPr>
          <w:p w:rsidR="00195762" w:rsidRPr="00344057" w:rsidRDefault="00195762" w:rsidP="00195762">
            <w:pPr>
              <w:spacing w:after="0" w:line="240" w:lineRule="auto"/>
              <w:rPr>
                <w:rFonts w:ascii="Times New Roman" w:eastAsia="SimSun" w:hAnsi="Times New Roman" w:cs="Times New Roman"/>
                <w:b/>
                <w:sz w:val="28"/>
                <w:szCs w:val="28"/>
                <w:lang w:val="en-US" w:eastAsia="ko-KR"/>
              </w:rPr>
            </w:pPr>
            <w:r w:rsidRPr="00344057">
              <w:rPr>
                <w:rFonts w:ascii="Times New Roman" w:eastAsia="SimSun" w:hAnsi="Times New Roman" w:cs="Times New Roman"/>
                <w:color w:val="000000"/>
                <w:spacing w:val="-2"/>
                <w:sz w:val="28"/>
                <w:szCs w:val="28"/>
                <w:lang w:eastAsia="ru-RU"/>
              </w:rPr>
              <w:t xml:space="preserve">Введение   </w:t>
            </w:r>
          </w:p>
        </w:tc>
        <w:tc>
          <w:tcPr>
            <w:tcW w:w="830" w:type="dxa"/>
            <w:shd w:val="clear" w:color="auto" w:fill="auto"/>
          </w:tcPr>
          <w:p w:rsidR="00195762" w:rsidRPr="00344057" w:rsidRDefault="00195762" w:rsidP="00195762">
            <w:pPr>
              <w:spacing w:after="0" w:line="240" w:lineRule="auto"/>
              <w:jc w:val="center"/>
              <w:rPr>
                <w:rFonts w:ascii="Times New Roman" w:eastAsia="SimSun" w:hAnsi="Times New Roman" w:cs="Times New Roman"/>
                <w:sz w:val="28"/>
                <w:szCs w:val="28"/>
                <w:lang w:val="en-US" w:eastAsia="ko-KR"/>
              </w:rPr>
            </w:pPr>
            <w:r w:rsidRPr="00344057">
              <w:rPr>
                <w:rFonts w:ascii="Times New Roman" w:eastAsia="SimSun" w:hAnsi="Times New Roman" w:cs="Times New Roman"/>
                <w:sz w:val="28"/>
                <w:szCs w:val="28"/>
                <w:lang w:val="en-US" w:eastAsia="ko-KR"/>
              </w:rPr>
              <w:t>6</w:t>
            </w:r>
          </w:p>
        </w:tc>
      </w:tr>
      <w:tr w:rsidR="00195762" w:rsidRPr="00344057" w:rsidTr="009677BC">
        <w:tc>
          <w:tcPr>
            <w:tcW w:w="675" w:type="dxa"/>
            <w:shd w:val="clear" w:color="auto" w:fill="auto"/>
          </w:tcPr>
          <w:p w:rsidR="00195762" w:rsidRPr="00344057" w:rsidRDefault="00195762" w:rsidP="00195762">
            <w:pPr>
              <w:spacing w:after="0" w:line="240" w:lineRule="auto"/>
              <w:jc w:val="center"/>
              <w:rPr>
                <w:rFonts w:ascii="Times New Roman" w:eastAsia="SimSun" w:hAnsi="Times New Roman" w:cs="Times New Roman"/>
                <w:sz w:val="28"/>
                <w:szCs w:val="28"/>
                <w:lang w:val="en-US" w:eastAsia="ko-KR"/>
              </w:rPr>
            </w:pPr>
          </w:p>
        </w:tc>
        <w:tc>
          <w:tcPr>
            <w:tcW w:w="8364" w:type="dxa"/>
            <w:shd w:val="clear" w:color="auto" w:fill="auto"/>
          </w:tcPr>
          <w:p w:rsidR="00195762" w:rsidRPr="00344057" w:rsidRDefault="00195762" w:rsidP="00195762">
            <w:pPr>
              <w:spacing w:after="0" w:line="240" w:lineRule="auto"/>
              <w:rPr>
                <w:rFonts w:ascii="Times New Roman" w:eastAsia="SimSun" w:hAnsi="Times New Roman" w:cs="Times New Roman"/>
                <w:b/>
                <w:sz w:val="28"/>
                <w:szCs w:val="28"/>
                <w:lang w:val="en-US" w:eastAsia="ko-KR"/>
              </w:rPr>
            </w:pPr>
            <w:r w:rsidRPr="00344057">
              <w:rPr>
                <w:rFonts w:ascii="Times New Roman" w:eastAsia="Times New Roman" w:hAnsi="Times New Roman" w:cs="Times New Roman"/>
                <w:sz w:val="28"/>
                <w:szCs w:val="28"/>
                <w:lang w:eastAsia="ru-RU"/>
              </w:rPr>
              <w:t>Организация самостоятельной работы студента</w:t>
            </w:r>
            <w:r w:rsidRPr="00344057">
              <w:rPr>
                <w:rFonts w:ascii="Times New Roman" w:eastAsia="SimSun" w:hAnsi="Times New Roman" w:cs="Times New Roman"/>
                <w:color w:val="000000"/>
                <w:spacing w:val="-2"/>
                <w:sz w:val="28"/>
                <w:szCs w:val="28"/>
                <w:lang w:eastAsia="ru-RU"/>
              </w:rPr>
              <w:t xml:space="preserve">                                                                                                      </w:t>
            </w:r>
          </w:p>
        </w:tc>
        <w:tc>
          <w:tcPr>
            <w:tcW w:w="830" w:type="dxa"/>
            <w:shd w:val="clear" w:color="auto" w:fill="auto"/>
          </w:tcPr>
          <w:p w:rsidR="00195762" w:rsidRPr="00344057" w:rsidRDefault="00195762" w:rsidP="00195762">
            <w:pPr>
              <w:spacing w:after="0" w:line="240" w:lineRule="auto"/>
              <w:jc w:val="center"/>
              <w:rPr>
                <w:rFonts w:ascii="Times New Roman" w:eastAsia="SimSun" w:hAnsi="Times New Roman" w:cs="Times New Roman"/>
                <w:sz w:val="28"/>
                <w:szCs w:val="28"/>
                <w:lang w:val="en-US" w:eastAsia="ko-KR"/>
              </w:rPr>
            </w:pPr>
            <w:r w:rsidRPr="00344057">
              <w:rPr>
                <w:rFonts w:ascii="Times New Roman" w:eastAsia="SimSun" w:hAnsi="Times New Roman" w:cs="Times New Roman"/>
                <w:sz w:val="28"/>
                <w:szCs w:val="28"/>
                <w:lang w:val="en-US" w:eastAsia="ko-KR"/>
              </w:rPr>
              <w:t>8</w:t>
            </w:r>
          </w:p>
        </w:tc>
      </w:tr>
      <w:tr w:rsidR="00195762" w:rsidRPr="00344057" w:rsidTr="009677BC">
        <w:tc>
          <w:tcPr>
            <w:tcW w:w="675" w:type="dxa"/>
            <w:shd w:val="clear" w:color="auto" w:fill="auto"/>
          </w:tcPr>
          <w:p w:rsidR="00195762" w:rsidRPr="00344057" w:rsidRDefault="00195762" w:rsidP="00195762">
            <w:pPr>
              <w:spacing w:after="0" w:line="240" w:lineRule="auto"/>
              <w:jc w:val="center"/>
              <w:rPr>
                <w:rFonts w:ascii="Times New Roman" w:eastAsia="SimSun" w:hAnsi="Times New Roman" w:cs="Times New Roman"/>
                <w:sz w:val="28"/>
                <w:szCs w:val="28"/>
                <w:lang w:val="en-US" w:eastAsia="ko-KR"/>
              </w:rPr>
            </w:pPr>
            <w:r w:rsidRPr="00344057">
              <w:rPr>
                <w:rFonts w:ascii="Times New Roman" w:eastAsia="SimSun" w:hAnsi="Times New Roman" w:cs="Times New Roman"/>
                <w:sz w:val="28"/>
                <w:szCs w:val="28"/>
                <w:lang w:val="en-US" w:eastAsia="ko-KR"/>
              </w:rPr>
              <w:t>1</w:t>
            </w:r>
          </w:p>
        </w:tc>
        <w:tc>
          <w:tcPr>
            <w:tcW w:w="8364" w:type="dxa"/>
            <w:shd w:val="clear" w:color="auto" w:fill="auto"/>
          </w:tcPr>
          <w:p w:rsidR="00195762" w:rsidRPr="00344057" w:rsidRDefault="00195762" w:rsidP="00876593">
            <w:pPr>
              <w:tabs>
                <w:tab w:val="left" w:pos="284"/>
              </w:tabs>
              <w:jc w:val="both"/>
              <w:rPr>
                <w:rFonts w:ascii="Times New Roman" w:eastAsia="SimSun" w:hAnsi="Times New Roman" w:cs="Times New Roman"/>
                <w:bCs/>
                <w:sz w:val="28"/>
                <w:szCs w:val="28"/>
                <w:lang w:val="kk-KZ" w:eastAsia="ru-RU"/>
              </w:rPr>
            </w:pPr>
            <w:r w:rsidRPr="00344057">
              <w:rPr>
                <w:rFonts w:ascii="Times New Roman" w:eastAsia="Times New Roman" w:hAnsi="Times New Roman" w:cs="Times New Roman"/>
                <w:sz w:val="28"/>
                <w:szCs w:val="28"/>
                <w:lang w:eastAsia="ru-RU"/>
              </w:rPr>
              <w:t>СРСП (</w:t>
            </w:r>
            <w:r w:rsidRPr="00344057">
              <w:rPr>
                <w:rFonts w:ascii="Times New Roman" w:eastAsia="Times New Roman" w:hAnsi="Times New Roman" w:cs="Times New Roman"/>
                <w:sz w:val="28"/>
                <w:szCs w:val="28"/>
                <w:lang w:val="en-US" w:eastAsia="ru-RU"/>
              </w:rPr>
              <w:t>Office</w:t>
            </w:r>
            <w:r w:rsidRPr="00344057">
              <w:rPr>
                <w:rFonts w:ascii="Times New Roman" w:eastAsia="Times New Roman" w:hAnsi="Times New Roman" w:cs="Times New Roman"/>
                <w:sz w:val="28"/>
                <w:szCs w:val="28"/>
                <w:lang w:eastAsia="ru-RU"/>
              </w:rPr>
              <w:t xml:space="preserve"> </w:t>
            </w:r>
            <w:r w:rsidRPr="00344057">
              <w:rPr>
                <w:rFonts w:ascii="Times New Roman" w:eastAsia="Times New Roman" w:hAnsi="Times New Roman" w:cs="Times New Roman"/>
                <w:sz w:val="28"/>
                <w:szCs w:val="28"/>
                <w:lang w:val="en-US" w:eastAsia="ru-RU"/>
              </w:rPr>
              <w:t>Hours</w:t>
            </w:r>
            <w:r w:rsidRPr="00344057">
              <w:rPr>
                <w:rFonts w:ascii="Times New Roman" w:eastAsia="Times New Roman" w:hAnsi="Times New Roman" w:cs="Times New Roman"/>
                <w:sz w:val="28"/>
                <w:szCs w:val="28"/>
                <w:lang w:eastAsia="ru-RU"/>
              </w:rPr>
              <w:t>) 1</w:t>
            </w:r>
            <w:r w:rsidR="00E86720" w:rsidRPr="00344057">
              <w:rPr>
                <w:rFonts w:ascii="Times New Roman" w:hAnsi="Times New Roman" w:cs="Times New Roman"/>
                <w:bCs/>
                <w:sz w:val="28"/>
                <w:szCs w:val="28"/>
                <w:lang w:val="kk-KZ"/>
              </w:rPr>
              <w:t xml:space="preserve"> </w:t>
            </w:r>
            <w:r w:rsidR="00876593" w:rsidRPr="00344057">
              <w:rPr>
                <w:rFonts w:ascii="Times New Roman" w:hAnsi="Times New Roman" w:cs="Times New Roman"/>
                <w:sz w:val="28"/>
                <w:szCs w:val="28"/>
                <w:lang w:val="kk-KZ"/>
              </w:rPr>
              <w:t>Сущность и содержание бухгалтерского учета.</w:t>
            </w:r>
          </w:p>
        </w:tc>
        <w:tc>
          <w:tcPr>
            <w:tcW w:w="830" w:type="dxa"/>
            <w:shd w:val="clear" w:color="auto" w:fill="auto"/>
          </w:tcPr>
          <w:p w:rsidR="00195762" w:rsidRPr="00344057" w:rsidRDefault="00546D50" w:rsidP="00195762">
            <w:pPr>
              <w:spacing w:after="0" w:line="240" w:lineRule="auto"/>
              <w:jc w:val="center"/>
              <w:rPr>
                <w:rFonts w:ascii="Times New Roman" w:eastAsia="SimSun" w:hAnsi="Times New Roman" w:cs="Times New Roman"/>
                <w:sz w:val="28"/>
                <w:szCs w:val="28"/>
                <w:lang w:eastAsia="ko-KR"/>
              </w:rPr>
            </w:pPr>
            <w:r w:rsidRPr="00344057">
              <w:rPr>
                <w:rFonts w:ascii="Times New Roman" w:eastAsia="SimSun" w:hAnsi="Times New Roman" w:cs="Times New Roman"/>
                <w:sz w:val="28"/>
                <w:szCs w:val="28"/>
                <w:lang w:eastAsia="ko-KR"/>
              </w:rPr>
              <w:t>9</w:t>
            </w:r>
          </w:p>
        </w:tc>
      </w:tr>
      <w:tr w:rsidR="00195762" w:rsidRPr="00344057" w:rsidTr="009677BC">
        <w:tc>
          <w:tcPr>
            <w:tcW w:w="675" w:type="dxa"/>
            <w:shd w:val="clear" w:color="auto" w:fill="auto"/>
          </w:tcPr>
          <w:p w:rsidR="00195762" w:rsidRPr="00344057" w:rsidRDefault="00195762" w:rsidP="00195762">
            <w:pPr>
              <w:spacing w:after="0" w:line="240" w:lineRule="auto"/>
              <w:jc w:val="center"/>
              <w:rPr>
                <w:rFonts w:ascii="Times New Roman" w:eastAsia="SimSun" w:hAnsi="Times New Roman" w:cs="Times New Roman"/>
                <w:sz w:val="28"/>
                <w:szCs w:val="28"/>
                <w:lang w:val="en-US" w:eastAsia="ko-KR"/>
              </w:rPr>
            </w:pPr>
            <w:r w:rsidRPr="00344057">
              <w:rPr>
                <w:rFonts w:ascii="Times New Roman" w:eastAsia="SimSun" w:hAnsi="Times New Roman" w:cs="Times New Roman"/>
                <w:sz w:val="28"/>
                <w:szCs w:val="28"/>
                <w:lang w:val="en-US" w:eastAsia="ko-KR"/>
              </w:rPr>
              <w:t>2</w:t>
            </w:r>
          </w:p>
        </w:tc>
        <w:tc>
          <w:tcPr>
            <w:tcW w:w="8364" w:type="dxa"/>
            <w:shd w:val="clear" w:color="auto" w:fill="auto"/>
          </w:tcPr>
          <w:p w:rsidR="00195762" w:rsidRPr="00344057" w:rsidRDefault="00195762" w:rsidP="00876593">
            <w:pPr>
              <w:shd w:val="clear" w:color="auto" w:fill="FFFFFF"/>
              <w:tabs>
                <w:tab w:val="left" w:pos="540"/>
              </w:tabs>
              <w:jc w:val="both"/>
              <w:rPr>
                <w:rFonts w:ascii="Times New Roman" w:eastAsia="SimSun" w:hAnsi="Times New Roman" w:cs="Times New Roman"/>
                <w:bCs/>
                <w:sz w:val="28"/>
                <w:szCs w:val="28"/>
                <w:lang w:eastAsia="ru-RU"/>
              </w:rPr>
            </w:pPr>
            <w:r w:rsidRPr="00344057">
              <w:rPr>
                <w:rFonts w:ascii="Times New Roman" w:eastAsia="Times New Roman" w:hAnsi="Times New Roman" w:cs="Times New Roman"/>
                <w:sz w:val="28"/>
                <w:szCs w:val="28"/>
                <w:lang w:eastAsia="ru-RU"/>
              </w:rPr>
              <w:t>СРСП (</w:t>
            </w:r>
            <w:r w:rsidRPr="00344057">
              <w:rPr>
                <w:rFonts w:ascii="Times New Roman" w:eastAsia="Times New Roman" w:hAnsi="Times New Roman" w:cs="Times New Roman"/>
                <w:sz w:val="28"/>
                <w:szCs w:val="28"/>
                <w:lang w:val="en-US" w:eastAsia="ru-RU"/>
              </w:rPr>
              <w:t>Office</w:t>
            </w:r>
            <w:r w:rsidRPr="00344057">
              <w:rPr>
                <w:rFonts w:ascii="Times New Roman" w:eastAsia="Times New Roman" w:hAnsi="Times New Roman" w:cs="Times New Roman"/>
                <w:sz w:val="28"/>
                <w:szCs w:val="28"/>
                <w:lang w:eastAsia="ru-RU"/>
              </w:rPr>
              <w:t xml:space="preserve"> </w:t>
            </w:r>
            <w:r w:rsidRPr="00344057">
              <w:rPr>
                <w:rFonts w:ascii="Times New Roman" w:eastAsia="Times New Roman" w:hAnsi="Times New Roman" w:cs="Times New Roman"/>
                <w:sz w:val="28"/>
                <w:szCs w:val="28"/>
                <w:lang w:val="en-US" w:eastAsia="ru-RU"/>
              </w:rPr>
              <w:t>Hours</w:t>
            </w:r>
            <w:r w:rsidRPr="00344057">
              <w:rPr>
                <w:rFonts w:ascii="Times New Roman" w:eastAsia="Times New Roman" w:hAnsi="Times New Roman" w:cs="Times New Roman"/>
                <w:sz w:val="28"/>
                <w:szCs w:val="28"/>
                <w:lang w:eastAsia="ru-RU"/>
              </w:rPr>
              <w:t xml:space="preserve">) 2. </w:t>
            </w:r>
            <w:r w:rsidR="00876593" w:rsidRPr="00344057">
              <w:rPr>
                <w:rFonts w:ascii="Times New Roman" w:hAnsi="Times New Roman" w:cs="Times New Roman"/>
                <w:sz w:val="28"/>
                <w:szCs w:val="28"/>
                <w:lang w:val="kk-KZ"/>
              </w:rPr>
              <w:t xml:space="preserve">Первичный учет и документооборот.  </w:t>
            </w:r>
          </w:p>
        </w:tc>
        <w:tc>
          <w:tcPr>
            <w:tcW w:w="830" w:type="dxa"/>
            <w:shd w:val="clear" w:color="auto" w:fill="auto"/>
          </w:tcPr>
          <w:p w:rsidR="00195762" w:rsidRPr="00344057" w:rsidRDefault="00195762" w:rsidP="00546D50">
            <w:pPr>
              <w:spacing w:after="0" w:line="240" w:lineRule="auto"/>
              <w:jc w:val="center"/>
              <w:rPr>
                <w:rFonts w:ascii="Times New Roman" w:eastAsia="SimSun" w:hAnsi="Times New Roman" w:cs="Times New Roman"/>
                <w:sz w:val="28"/>
                <w:szCs w:val="28"/>
                <w:lang w:eastAsia="ko-KR"/>
              </w:rPr>
            </w:pPr>
            <w:r w:rsidRPr="00344057">
              <w:rPr>
                <w:rFonts w:ascii="Times New Roman" w:eastAsia="SimSun" w:hAnsi="Times New Roman" w:cs="Times New Roman"/>
                <w:sz w:val="28"/>
                <w:szCs w:val="28"/>
                <w:lang w:eastAsia="ko-KR"/>
              </w:rPr>
              <w:t>1</w:t>
            </w:r>
            <w:r w:rsidR="00546D50" w:rsidRPr="00344057">
              <w:rPr>
                <w:rFonts w:ascii="Times New Roman" w:eastAsia="SimSun" w:hAnsi="Times New Roman" w:cs="Times New Roman"/>
                <w:sz w:val="28"/>
                <w:szCs w:val="28"/>
                <w:lang w:eastAsia="ko-KR"/>
              </w:rPr>
              <w:t>0</w:t>
            </w:r>
          </w:p>
        </w:tc>
      </w:tr>
      <w:tr w:rsidR="00195762" w:rsidRPr="00344057" w:rsidTr="009677BC">
        <w:tc>
          <w:tcPr>
            <w:tcW w:w="675" w:type="dxa"/>
            <w:shd w:val="clear" w:color="auto" w:fill="auto"/>
          </w:tcPr>
          <w:p w:rsidR="00195762" w:rsidRPr="00344057" w:rsidRDefault="00195762" w:rsidP="00195762">
            <w:pPr>
              <w:spacing w:after="0" w:line="240" w:lineRule="auto"/>
              <w:jc w:val="center"/>
              <w:rPr>
                <w:rFonts w:ascii="Times New Roman" w:eastAsia="SimSun" w:hAnsi="Times New Roman" w:cs="Times New Roman"/>
                <w:sz w:val="28"/>
                <w:szCs w:val="28"/>
                <w:lang w:val="en-US" w:eastAsia="ko-KR"/>
              </w:rPr>
            </w:pPr>
            <w:r w:rsidRPr="00344057">
              <w:rPr>
                <w:rFonts w:ascii="Times New Roman" w:eastAsia="SimSun" w:hAnsi="Times New Roman" w:cs="Times New Roman"/>
                <w:sz w:val="28"/>
                <w:szCs w:val="28"/>
                <w:lang w:val="en-US" w:eastAsia="ko-KR"/>
              </w:rPr>
              <w:t>3</w:t>
            </w:r>
          </w:p>
        </w:tc>
        <w:tc>
          <w:tcPr>
            <w:tcW w:w="8364" w:type="dxa"/>
            <w:shd w:val="clear" w:color="auto" w:fill="auto"/>
          </w:tcPr>
          <w:p w:rsidR="00195762" w:rsidRPr="00344057" w:rsidRDefault="00195762" w:rsidP="00195762">
            <w:pPr>
              <w:spacing w:after="0" w:line="240" w:lineRule="auto"/>
              <w:rPr>
                <w:rFonts w:ascii="Times New Roman" w:eastAsia="SimSun" w:hAnsi="Times New Roman" w:cs="Times New Roman"/>
                <w:sz w:val="28"/>
                <w:szCs w:val="28"/>
                <w:lang w:eastAsia="ko-KR"/>
              </w:rPr>
            </w:pPr>
            <w:r w:rsidRPr="00344057">
              <w:rPr>
                <w:rFonts w:ascii="Times New Roman" w:eastAsia="Times New Roman" w:hAnsi="Times New Roman" w:cs="Times New Roman"/>
                <w:sz w:val="28"/>
                <w:szCs w:val="28"/>
                <w:lang w:eastAsia="ru-RU"/>
              </w:rPr>
              <w:t>СРСП (</w:t>
            </w:r>
            <w:r w:rsidRPr="00344057">
              <w:rPr>
                <w:rFonts w:ascii="Times New Roman" w:eastAsia="Times New Roman" w:hAnsi="Times New Roman" w:cs="Times New Roman"/>
                <w:sz w:val="28"/>
                <w:szCs w:val="28"/>
                <w:lang w:val="en-US" w:eastAsia="ru-RU"/>
              </w:rPr>
              <w:t>Office</w:t>
            </w:r>
            <w:r w:rsidRPr="00344057">
              <w:rPr>
                <w:rFonts w:ascii="Times New Roman" w:eastAsia="Times New Roman" w:hAnsi="Times New Roman" w:cs="Times New Roman"/>
                <w:sz w:val="28"/>
                <w:szCs w:val="28"/>
                <w:lang w:eastAsia="ru-RU"/>
              </w:rPr>
              <w:t xml:space="preserve"> </w:t>
            </w:r>
            <w:r w:rsidRPr="00344057">
              <w:rPr>
                <w:rFonts w:ascii="Times New Roman" w:eastAsia="Times New Roman" w:hAnsi="Times New Roman" w:cs="Times New Roman"/>
                <w:sz w:val="28"/>
                <w:szCs w:val="28"/>
                <w:lang w:val="en-US" w:eastAsia="ru-RU"/>
              </w:rPr>
              <w:t>Hours</w:t>
            </w:r>
            <w:r w:rsidRPr="00344057">
              <w:rPr>
                <w:rFonts w:ascii="Times New Roman" w:eastAsia="Times New Roman" w:hAnsi="Times New Roman" w:cs="Times New Roman"/>
                <w:sz w:val="28"/>
                <w:szCs w:val="28"/>
                <w:lang w:eastAsia="ru-RU"/>
              </w:rPr>
              <w:t xml:space="preserve">) </w:t>
            </w:r>
            <w:r w:rsidRPr="00344057">
              <w:rPr>
                <w:rFonts w:ascii="Times New Roman" w:eastAsia="SimSun" w:hAnsi="Times New Roman" w:cs="Times New Roman"/>
                <w:bCs/>
                <w:sz w:val="28"/>
                <w:szCs w:val="28"/>
                <w:lang w:eastAsia="ru-RU"/>
              </w:rPr>
              <w:t xml:space="preserve">3. </w:t>
            </w:r>
            <w:r w:rsidR="00876593" w:rsidRPr="00FF1B7F">
              <w:rPr>
                <w:rFonts w:ascii="Times New Roman" w:hAnsi="Times New Roman" w:cs="Times New Roman"/>
                <w:sz w:val="28"/>
                <w:szCs w:val="28"/>
                <w:lang w:val="kk-KZ"/>
              </w:rPr>
              <w:t>Систематизация документов и их хранение.</w:t>
            </w:r>
          </w:p>
        </w:tc>
        <w:tc>
          <w:tcPr>
            <w:tcW w:w="830" w:type="dxa"/>
            <w:shd w:val="clear" w:color="auto" w:fill="auto"/>
          </w:tcPr>
          <w:p w:rsidR="00195762" w:rsidRPr="00344057" w:rsidRDefault="00195762" w:rsidP="00546D50">
            <w:pPr>
              <w:spacing w:after="0" w:line="240" w:lineRule="auto"/>
              <w:jc w:val="center"/>
              <w:rPr>
                <w:rFonts w:ascii="Times New Roman" w:eastAsia="SimSun" w:hAnsi="Times New Roman" w:cs="Times New Roman"/>
                <w:sz w:val="28"/>
                <w:szCs w:val="28"/>
                <w:lang w:eastAsia="ko-KR"/>
              </w:rPr>
            </w:pPr>
            <w:r w:rsidRPr="00344057">
              <w:rPr>
                <w:rFonts w:ascii="Times New Roman" w:eastAsia="SimSun" w:hAnsi="Times New Roman" w:cs="Times New Roman"/>
                <w:sz w:val="28"/>
                <w:szCs w:val="28"/>
                <w:lang w:val="en-US" w:eastAsia="ko-KR"/>
              </w:rPr>
              <w:t>1</w:t>
            </w:r>
            <w:r w:rsidR="00546D50" w:rsidRPr="00344057">
              <w:rPr>
                <w:rFonts w:ascii="Times New Roman" w:eastAsia="SimSun" w:hAnsi="Times New Roman" w:cs="Times New Roman"/>
                <w:sz w:val="28"/>
                <w:szCs w:val="28"/>
                <w:lang w:eastAsia="ko-KR"/>
              </w:rPr>
              <w:t>0</w:t>
            </w:r>
          </w:p>
        </w:tc>
      </w:tr>
      <w:tr w:rsidR="00195762" w:rsidRPr="00344057" w:rsidTr="009677BC">
        <w:tc>
          <w:tcPr>
            <w:tcW w:w="675" w:type="dxa"/>
            <w:shd w:val="clear" w:color="auto" w:fill="auto"/>
          </w:tcPr>
          <w:p w:rsidR="00195762" w:rsidRPr="00344057" w:rsidRDefault="00195762" w:rsidP="00195762">
            <w:pPr>
              <w:spacing w:after="0" w:line="240" w:lineRule="auto"/>
              <w:jc w:val="center"/>
              <w:rPr>
                <w:rFonts w:ascii="Times New Roman" w:eastAsia="SimSun" w:hAnsi="Times New Roman" w:cs="Times New Roman"/>
                <w:sz w:val="28"/>
                <w:szCs w:val="28"/>
                <w:lang w:val="en-US" w:eastAsia="ko-KR"/>
              </w:rPr>
            </w:pPr>
            <w:r w:rsidRPr="00344057">
              <w:rPr>
                <w:rFonts w:ascii="Times New Roman" w:eastAsia="SimSun" w:hAnsi="Times New Roman" w:cs="Times New Roman"/>
                <w:sz w:val="28"/>
                <w:szCs w:val="28"/>
                <w:lang w:val="en-US" w:eastAsia="ko-KR"/>
              </w:rPr>
              <w:t>4</w:t>
            </w:r>
          </w:p>
        </w:tc>
        <w:tc>
          <w:tcPr>
            <w:tcW w:w="8364" w:type="dxa"/>
            <w:shd w:val="clear" w:color="auto" w:fill="auto"/>
          </w:tcPr>
          <w:p w:rsidR="00195762" w:rsidRPr="00344057" w:rsidRDefault="00195762" w:rsidP="00E86720">
            <w:pPr>
              <w:spacing w:after="0" w:line="240" w:lineRule="auto"/>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СРСП (</w:t>
            </w:r>
            <w:r w:rsidRPr="00344057">
              <w:rPr>
                <w:rFonts w:ascii="Times New Roman" w:eastAsia="Times New Roman" w:hAnsi="Times New Roman" w:cs="Times New Roman"/>
                <w:sz w:val="28"/>
                <w:szCs w:val="28"/>
                <w:lang w:val="en-US" w:eastAsia="ru-RU"/>
              </w:rPr>
              <w:t>Office</w:t>
            </w:r>
            <w:r w:rsidRPr="00344057">
              <w:rPr>
                <w:rFonts w:ascii="Times New Roman" w:eastAsia="Times New Roman" w:hAnsi="Times New Roman" w:cs="Times New Roman"/>
                <w:sz w:val="28"/>
                <w:szCs w:val="28"/>
                <w:lang w:eastAsia="ru-RU"/>
              </w:rPr>
              <w:t xml:space="preserve"> </w:t>
            </w:r>
            <w:r w:rsidRPr="00344057">
              <w:rPr>
                <w:rFonts w:ascii="Times New Roman" w:eastAsia="Times New Roman" w:hAnsi="Times New Roman" w:cs="Times New Roman"/>
                <w:sz w:val="28"/>
                <w:szCs w:val="28"/>
                <w:lang w:val="en-US" w:eastAsia="ru-RU"/>
              </w:rPr>
              <w:t>Hours</w:t>
            </w:r>
            <w:r w:rsidRPr="00344057">
              <w:rPr>
                <w:rFonts w:ascii="Times New Roman" w:eastAsia="Times New Roman" w:hAnsi="Times New Roman" w:cs="Times New Roman"/>
                <w:sz w:val="28"/>
                <w:szCs w:val="28"/>
                <w:lang w:eastAsia="ru-RU"/>
              </w:rPr>
              <w:t xml:space="preserve">) </w:t>
            </w:r>
            <w:r w:rsidRPr="00344057">
              <w:rPr>
                <w:rFonts w:ascii="Times New Roman" w:eastAsia="SimSun" w:hAnsi="Times New Roman" w:cs="Times New Roman"/>
                <w:bCs/>
                <w:sz w:val="28"/>
                <w:szCs w:val="28"/>
                <w:lang w:eastAsia="ru-RU"/>
              </w:rPr>
              <w:t xml:space="preserve">4. </w:t>
            </w:r>
            <w:r w:rsidR="00E72025" w:rsidRPr="00344057">
              <w:rPr>
                <w:rFonts w:ascii="Times New Roman" w:hAnsi="Times New Roman" w:cs="Times New Roman"/>
                <w:bCs/>
                <w:sz w:val="28"/>
                <w:szCs w:val="28"/>
                <w:lang w:val="kk-KZ"/>
              </w:rPr>
              <w:t>Принцип двусторонности и балансовое уравнение</w:t>
            </w:r>
          </w:p>
        </w:tc>
        <w:tc>
          <w:tcPr>
            <w:tcW w:w="830" w:type="dxa"/>
            <w:shd w:val="clear" w:color="auto" w:fill="auto"/>
          </w:tcPr>
          <w:p w:rsidR="00195762" w:rsidRPr="00344057" w:rsidRDefault="00546D50" w:rsidP="00195762">
            <w:pPr>
              <w:spacing w:after="0" w:line="240" w:lineRule="auto"/>
              <w:jc w:val="center"/>
              <w:rPr>
                <w:rFonts w:ascii="Times New Roman" w:eastAsia="SimSun" w:hAnsi="Times New Roman" w:cs="Times New Roman"/>
                <w:sz w:val="28"/>
                <w:szCs w:val="28"/>
                <w:lang w:eastAsia="ko-KR"/>
              </w:rPr>
            </w:pPr>
            <w:r w:rsidRPr="00344057">
              <w:rPr>
                <w:rFonts w:ascii="Times New Roman" w:eastAsia="SimSun" w:hAnsi="Times New Roman" w:cs="Times New Roman"/>
                <w:sz w:val="28"/>
                <w:szCs w:val="28"/>
                <w:lang w:eastAsia="ko-KR"/>
              </w:rPr>
              <w:t>11</w:t>
            </w:r>
          </w:p>
        </w:tc>
      </w:tr>
      <w:tr w:rsidR="00195762" w:rsidRPr="00344057" w:rsidTr="009677BC">
        <w:tc>
          <w:tcPr>
            <w:tcW w:w="675" w:type="dxa"/>
            <w:shd w:val="clear" w:color="auto" w:fill="auto"/>
          </w:tcPr>
          <w:p w:rsidR="00195762" w:rsidRPr="00344057" w:rsidRDefault="00195762" w:rsidP="00195762">
            <w:pPr>
              <w:spacing w:after="0" w:line="240" w:lineRule="auto"/>
              <w:jc w:val="center"/>
              <w:rPr>
                <w:rFonts w:ascii="Times New Roman" w:eastAsia="SimSun" w:hAnsi="Times New Roman" w:cs="Times New Roman"/>
                <w:sz w:val="28"/>
                <w:szCs w:val="28"/>
                <w:lang w:val="en-US" w:eastAsia="ko-KR"/>
              </w:rPr>
            </w:pPr>
            <w:r w:rsidRPr="00344057">
              <w:rPr>
                <w:rFonts w:ascii="Times New Roman" w:eastAsia="SimSun" w:hAnsi="Times New Roman" w:cs="Times New Roman"/>
                <w:sz w:val="28"/>
                <w:szCs w:val="28"/>
                <w:lang w:val="en-US" w:eastAsia="ko-KR"/>
              </w:rPr>
              <w:t>5</w:t>
            </w:r>
          </w:p>
        </w:tc>
        <w:tc>
          <w:tcPr>
            <w:tcW w:w="8364" w:type="dxa"/>
            <w:shd w:val="clear" w:color="auto" w:fill="auto"/>
          </w:tcPr>
          <w:p w:rsidR="00195762" w:rsidRPr="00344057" w:rsidRDefault="00195762" w:rsidP="00195762">
            <w:pPr>
              <w:spacing w:after="0" w:line="240" w:lineRule="auto"/>
              <w:rPr>
                <w:rFonts w:ascii="Times New Roman" w:eastAsia="SimSun" w:hAnsi="Times New Roman" w:cs="Times New Roman"/>
                <w:sz w:val="28"/>
                <w:szCs w:val="28"/>
                <w:lang w:eastAsia="ko-KR"/>
              </w:rPr>
            </w:pPr>
            <w:r w:rsidRPr="00344057">
              <w:rPr>
                <w:rFonts w:ascii="Times New Roman" w:eastAsia="Times New Roman" w:hAnsi="Times New Roman" w:cs="Times New Roman"/>
                <w:sz w:val="28"/>
                <w:szCs w:val="28"/>
                <w:lang w:eastAsia="ru-RU"/>
              </w:rPr>
              <w:t>СРСП (</w:t>
            </w:r>
            <w:r w:rsidRPr="00344057">
              <w:rPr>
                <w:rFonts w:ascii="Times New Roman" w:eastAsia="Times New Roman" w:hAnsi="Times New Roman" w:cs="Times New Roman"/>
                <w:sz w:val="28"/>
                <w:szCs w:val="28"/>
                <w:lang w:val="en-US" w:eastAsia="ru-RU"/>
              </w:rPr>
              <w:t>Office</w:t>
            </w:r>
            <w:r w:rsidRPr="00344057">
              <w:rPr>
                <w:rFonts w:ascii="Times New Roman" w:eastAsia="Times New Roman" w:hAnsi="Times New Roman" w:cs="Times New Roman"/>
                <w:sz w:val="28"/>
                <w:szCs w:val="28"/>
                <w:lang w:eastAsia="ru-RU"/>
              </w:rPr>
              <w:t xml:space="preserve"> </w:t>
            </w:r>
            <w:r w:rsidRPr="00344057">
              <w:rPr>
                <w:rFonts w:ascii="Times New Roman" w:eastAsia="Times New Roman" w:hAnsi="Times New Roman" w:cs="Times New Roman"/>
                <w:sz w:val="28"/>
                <w:szCs w:val="28"/>
                <w:lang w:val="en-US" w:eastAsia="ru-RU"/>
              </w:rPr>
              <w:t>Hours</w:t>
            </w:r>
            <w:r w:rsidRPr="00344057">
              <w:rPr>
                <w:rFonts w:ascii="Times New Roman" w:eastAsia="Times New Roman" w:hAnsi="Times New Roman" w:cs="Times New Roman"/>
                <w:sz w:val="28"/>
                <w:szCs w:val="28"/>
                <w:lang w:eastAsia="ru-RU"/>
              </w:rPr>
              <w:t>)  5.</w:t>
            </w:r>
            <w:r w:rsidR="00E72025" w:rsidRPr="00344057">
              <w:rPr>
                <w:rFonts w:ascii="Times New Roman" w:hAnsi="Times New Roman" w:cs="Times New Roman"/>
                <w:bCs/>
                <w:sz w:val="28"/>
                <w:szCs w:val="28"/>
                <w:lang w:val="kk-KZ"/>
              </w:rPr>
              <w:t xml:space="preserve"> Принцип двойной записи и бухгалтерские счета</w:t>
            </w:r>
          </w:p>
        </w:tc>
        <w:tc>
          <w:tcPr>
            <w:tcW w:w="830" w:type="dxa"/>
            <w:shd w:val="clear" w:color="auto" w:fill="auto"/>
          </w:tcPr>
          <w:p w:rsidR="00195762" w:rsidRPr="00344057" w:rsidRDefault="00195762" w:rsidP="00195762">
            <w:pPr>
              <w:spacing w:after="0" w:line="240" w:lineRule="auto"/>
              <w:jc w:val="center"/>
              <w:rPr>
                <w:rFonts w:ascii="Times New Roman" w:eastAsia="SimSun" w:hAnsi="Times New Roman" w:cs="Times New Roman"/>
                <w:sz w:val="28"/>
                <w:szCs w:val="28"/>
                <w:lang w:eastAsia="ko-KR"/>
              </w:rPr>
            </w:pPr>
            <w:r w:rsidRPr="00344057">
              <w:rPr>
                <w:rFonts w:ascii="Times New Roman" w:eastAsia="SimSun" w:hAnsi="Times New Roman" w:cs="Times New Roman"/>
                <w:sz w:val="28"/>
                <w:szCs w:val="28"/>
                <w:lang w:val="en-US" w:eastAsia="ko-KR"/>
              </w:rPr>
              <w:t>1</w:t>
            </w:r>
            <w:r w:rsidR="00546D50" w:rsidRPr="00344057">
              <w:rPr>
                <w:rFonts w:ascii="Times New Roman" w:eastAsia="SimSun" w:hAnsi="Times New Roman" w:cs="Times New Roman"/>
                <w:sz w:val="28"/>
                <w:szCs w:val="28"/>
                <w:lang w:eastAsia="ko-KR"/>
              </w:rPr>
              <w:t>1</w:t>
            </w:r>
          </w:p>
        </w:tc>
      </w:tr>
      <w:tr w:rsidR="00195762" w:rsidRPr="00344057" w:rsidTr="009677BC">
        <w:tc>
          <w:tcPr>
            <w:tcW w:w="675" w:type="dxa"/>
            <w:shd w:val="clear" w:color="auto" w:fill="auto"/>
          </w:tcPr>
          <w:p w:rsidR="00195762" w:rsidRPr="00344057" w:rsidRDefault="00195762" w:rsidP="00195762">
            <w:pPr>
              <w:spacing w:after="0" w:line="240" w:lineRule="auto"/>
              <w:jc w:val="center"/>
              <w:rPr>
                <w:rFonts w:ascii="Times New Roman" w:eastAsia="SimSun" w:hAnsi="Times New Roman" w:cs="Times New Roman"/>
                <w:sz w:val="28"/>
                <w:szCs w:val="28"/>
                <w:lang w:val="en-US" w:eastAsia="ko-KR"/>
              </w:rPr>
            </w:pPr>
            <w:r w:rsidRPr="00344057">
              <w:rPr>
                <w:rFonts w:ascii="Times New Roman" w:eastAsia="SimSun" w:hAnsi="Times New Roman" w:cs="Times New Roman"/>
                <w:sz w:val="28"/>
                <w:szCs w:val="28"/>
                <w:lang w:val="en-US" w:eastAsia="ko-KR"/>
              </w:rPr>
              <w:t>6</w:t>
            </w:r>
          </w:p>
        </w:tc>
        <w:tc>
          <w:tcPr>
            <w:tcW w:w="8364" w:type="dxa"/>
            <w:shd w:val="clear" w:color="auto" w:fill="auto"/>
          </w:tcPr>
          <w:p w:rsidR="00195762" w:rsidRPr="00344057" w:rsidRDefault="00195762" w:rsidP="00195762">
            <w:pPr>
              <w:spacing w:after="0" w:line="240" w:lineRule="auto"/>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СРСП (</w:t>
            </w:r>
            <w:r w:rsidRPr="00344057">
              <w:rPr>
                <w:rFonts w:ascii="Times New Roman" w:eastAsia="Times New Roman" w:hAnsi="Times New Roman" w:cs="Times New Roman"/>
                <w:sz w:val="28"/>
                <w:szCs w:val="28"/>
                <w:lang w:val="en-US" w:eastAsia="ru-RU"/>
              </w:rPr>
              <w:t>Office</w:t>
            </w:r>
            <w:r w:rsidRPr="00344057">
              <w:rPr>
                <w:rFonts w:ascii="Times New Roman" w:eastAsia="Times New Roman" w:hAnsi="Times New Roman" w:cs="Times New Roman"/>
                <w:sz w:val="28"/>
                <w:szCs w:val="28"/>
                <w:lang w:eastAsia="ru-RU"/>
              </w:rPr>
              <w:t xml:space="preserve"> </w:t>
            </w:r>
            <w:r w:rsidRPr="00344057">
              <w:rPr>
                <w:rFonts w:ascii="Times New Roman" w:eastAsia="Times New Roman" w:hAnsi="Times New Roman" w:cs="Times New Roman"/>
                <w:sz w:val="28"/>
                <w:szCs w:val="28"/>
                <w:lang w:val="en-US" w:eastAsia="ru-RU"/>
              </w:rPr>
              <w:t>Hours</w:t>
            </w:r>
            <w:r w:rsidRPr="00344057">
              <w:rPr>
                <w:rFonts w:ascii="Times New Roman" w:eastAsia="Times New Roman" w:hAnsi="Times New Roman" w:cs="Times New Roman"/>
                <w:sz w:val="28"/>
                <w:szCs w:val="28"/>
                <w:lang w:eastAsia="ru-RU"/>
              </w:rPr>
              <w:t xml:space="preserve">) </w:t>
            </w:r>
            <w:r w:rsidRPr="00344057">
              <w:rPr>
                <w:rFonts w:ascii="Times New Roman" w:eastAsia="SimSun" w:hAnsi="Times New Roman" w:cs="Times New Roman"/>
                <w:bCs/>
                <w:sz w:val="28"/>
                <w:szCs w:val="28"/>
                <w:lang w:eastAsia="ru-RU"/>
              </w:rPr>
              <w:t xml:space="preserve">6. </w:t>
            </w:r>
            <w:r w:rsidR="00E72025" w:rsidRPr="00344057">
              <w:rPr>
                <w:rFonts w:ascii="Times New Roman" w:hAnsi="Times New Roman" w:cs="Times New Roman"/>
                <w:sz w:val="28"/>
                <w:szCs w:val="28"/>
                <w:lang w:val="kk-KZ"/>
              </w:rPr>
              <w:t>Учетная политика</w:t>
            </w:r>
          </w:p>
        </w:tc>
        <w:tc>
          <w:tcPr>
            <w:tcW w:w="830" w:type="dxa"/>
            <w:shd w:val="clear" w:color="auto" w:fill="auto"/>
          </w:tcPr>
          <w:p w:rsidR="00195762" w:rsidRPr="00344057" w:rsidRDefault="00546D50" w:rsidP="00195762">
            <w:pPr>
              <w:spacing w:after="0" w:line="240" w:lineRule="auto"/>
              <w:jc w:val="center"/>
              <w:rPr>
                <w:rFonts w:ascii="Times New Roman" w:eastAsia="SimSun" w:hAnsi="Times New Roman" w:cs="Times New Roman"/>
                <w:sz w:val="28"/>
                <w:szCs w:val="28"/>
                <w:lang w:eastAsia="ko-KR"/>
              </w:rPr>
            </w:pPr>
            <w:r w:rsidRPr="00344057">
              <w:rPr>
                <w:rFonts w:ascii="Times New Roman" w:eastAsia="SimSun" w:hAnsi="Times New Roman" w:cs="Times New Roman"/>
                <w:sz w:val="28"/>
                <w:szCs w:val="28"/>
                <w:lang w:eastAsia="ko-KR"/>
              </w:rPr>
              <w:t>12</w:t>
            </w:r>
          </w:p>
        </w:tc>
      </w:tr>
      <w:tr w:rsidR="00195762" w:rsidRPr="00344057" w:rsidTr="009677BC">
        <w:tc>
          <w:tcPr>
            <w:tcW w:w="675" w:type="dxa"/>
            <w:shd w:val="clear" w:color="auto" w:fill="auto"/>
          </w:tcPr>
          <w:p w:rsidR="00195762" w:rsidRPr="00344057" w:rsidRDefault="00195762" w:rsidP="00195762">
            <w:pPr>
              <w:spacing w:after="0" w:line="240" w:lineRule="auto"/>
              <w:jc w:val="center"/>
              <w:rPr>
                <w:rFonts w:ascii="Times New Roman" w:eastAsia="SimSun" w:hAnsi="Times New Roman" w:cs="Times New Roman"/>
                <w:sz w:val="28"/>
                <w:szCs w:val="28"/>
                <w:lang w:eastAsia="ko-KR"/>
              </w:rPr>
            </w:pPr>
            <w:r w:rsidRPr="00344057">
              <w:rPr>
                <w:rFonts w:ascii="Times New Roman" w:eastAsia="SimSun" w:hAnsi="Times New Roman" w:cs="Times New Roman"/>
                <w:sz w:val="28"/>
                <w:szCs w:val="28"/>
                <w:lang w:eastAsia="ko-KR"/>
              </w:rPr>
              <w:t>7</w:t>
            </w:r>
          </w:p>
        </w:tc>
        <w:tc>
          <w:tcPr>
            <w:tcW w:w="8364" w:type="dxa"/>
            <w:shd w:val="clear" w:color="auto" w:fill="auto"/>
          </w:tcPr>
          <w:p w:rsidR="00195762" w:rsidRPr="00350937" w:rsidRDefault="00195762" w:rsidP="00622876">
            <w:pPr>
              <w:spacing w:after="0" w:line="240" w:lineRule="auto"/>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СРСП</w:t>
            </w:r>
            <w:r w:rsidRPr="00350937">
              <w:rPr>
                <w:rFonts w:ascii="Times New Roman" w:eastAsia="Times New Roman" w:hAnsi="Times New Roman" w:cs="Times New Roman"/>
                <w:sz w:val="28"/>
                <w:szCs w:val="28"/>
                <w:lang w:eastAsia="ru-RU"/>
              </w:rPr>
              <w:t xml:space="preserve"> (</w:t>
            </w:r>
            <w:r w:rsidRPr="00344057">
              <w:rPr>
                <w:rFonts w:ascii="Times New Roman" w:eastAsia="Times New Roman" w:hAnsi="Times New Roman" w:cs="Times New Roman"/>
                <w:sz w:val="28"/>
                <w:szCs w:val="28"/>
                <w:lang w:val="en-US" w:eastAsia="ru-RU"/>
              </w:rPr>
              <w:t>Office</w:t>
            </w:r>
            <w:r w:rsidRPr="00350937">
              <w:rPr>
                <w:rFonts w:ascii="Times New Roman" w:eastAsia="Times New Roman" w:hAnsi="Times New Roman" w:cs="Times New Roman"/>
                <w:sz w:val="28"/>
                <w:szCs w:val="28"/>
                <w:lang w:eastAsia="ru-RU"/>
              </w:rPr>
              <w:t xml:space="preserve"> </w:t>
            </w:r>
            <w:r w:rsidRPr="00344057">
              <w:rPr>
                <w:rFonts w:ascii="Times New Roman" w:eastAsia="Times New Roman" w:hAnsi="Times New Roman" w:cs="Times New Roman"/>
                <w:sz w:val="28"/>
                <w:szCs w:val="28"/>
                <w:lang w:val="en-US" w:eastAsia="ru-RU"/>
              </w:rPr>
              <w:t>Hours</w:t>
            </w:r>
            <w:r w:rsidRPr="00350937">
              <w:rPr>
                <w:rFonts w:ascii="Times New Roman" w:eastAsia="Times New Roman" w:hAnsi="Times New Roman" w:cs="Times New Roman"/>
                <w:sz w:val="28"/>
                <w:szCs w:val="28"/>
                <w:lang w:eastAsia="ru-RU"/>
              </w:rPr>
              <w:t xml:space="preserve">)  7. </w:t>
            </w:r>
            <w:r w:rsidR="00622876" w:rsidRPr="00344057">
              <w:rPr>
                <w:rFonts w:ascii="Times New Roman" w:hAnsi="Times New Roman" w:cs="Times New Roman"/>
                <w:sz w:val="28"/>
                <w:szCs w:val="28"/>
                <w:lang w:val="kk-KZ"/>
              </w:rPr>
              <w:t>Учет денежных средств</w:t>
            </w:r>
          </w:p>
        </w:tc>
        <w:tc>
          <w:tcPr>
            <w:tcW w:w="830" w:type="dxa"/>
            <w:shd w:val="clear" w:color="auto" w:fill="auto"/>
          </w:tcPr>
          <w:p w:rsidR="00195762" w:rsidRPr="00344057" w:rsidRDefault="00546D50" w:rsidP="00195762">
            <w:pPr>
              <w:spacing w:after="0" w:line="240" w:lineRule="auto"/>
              <w:jc w:val="center"/>
              <w:rPr>
                <w:rFonts w:ascii="Times New Roman" w:eastAsia="SimSun" w:hAnsi="Times New Roman" w:cs="Times New Roman"/>
                <w:sz w:val="28"/>
                <w:szCs w:val="28"/>
                <w:lang w:eastAsia="ko-KR"/>
              </w:rPr>
            </w:pPr>
            <w:r w:rsidRPr="00344057">
              <w:rPr>
                <w:rFonts w:ascii="Times New Roman" w:eastAsia="SimSun" w:hAnsi="Times New Roman" w:cs="Times New Roman"/>
                <w:sz w:val="28"/>
                <w:szCs w:val="28"/>
                <w:lang w:val="en-US" w:eastAsia="ko-KR"/>
              </w:rPr>
              <w:t>1</w:t>
            </w:r>
            <w:r w:rsidRPr="00344057">
              <w:rPr>
                <w:rFonts w:ascii="Times New Roman" w:eastAsia="SimSun" w:hAnsi="Times New Roman" w:cs="Times New Roman"/>
                <w:sz w:val="28"/>
                <w:szCs w:val="28"/>
                <w:lang w:eastAsia="ko-KR"/>
              </w:rPr>
              <w:t>2</w:t>
            </w:r>
          </w:p>
        </w:tc>
      </w:tr>
      <w:tr w:rsidR="00E86720" w:rsidRPr="00622876" w:rsidTr="009677BC">
        <w:tc>
          <w:tcPr>
            <w:tcW w:w="675" w:type="dxa"/>
            <w:shd w:val="clear" w:color="auto" w:fill="auto"/>
          </w:tcPr>
          <w:p w:rsidR="00E86720" w:rsidRPr="00344057" w:rsidRDefault="00E86720" w:rsidP="00195762">
            <w:pPr>
              <w:spacing w:after="0" w:line="240" w:lineRule="auto"/>
              <w:jc w:val="center"/>
              <w:rPr>
                <w:rFonts w:ascii="Times New Roman" w:eastAsia="SimSun" w:hAnsi="Times New Roman" w:cs="Times New Roman"/>
                <w:sz w:val="28"/>
                <w:szCs w:val="28"/>
                <w:lang w:val="en-US" w:eastAsia="ko-KR"/>
              </w:rPr>
            </w:pPr>
            <w:r w:rsidRPr="00344057">
              <w:rPr>
                <w:rFonts w:ascii="Times New Roman" w:eastAsia="SimSun" w:hAnsi="Times New Roman" w:cs="Times New Roman"/>
                <w:sz w:val="28"/>
                <w:szCs w:val="28"/>
                <w:lang w:val="en-US" w:eastAsia="ko-KR"/>
              </w:rPr>
              <w:t>8</w:t>
            </w:r>
          </w:p>
        </w:tc>
        <w:tc>
          <w:tcPr>
            <w:tcW w:w="8364" w:type="dxa"/>
            <w:shd w:val="clear" w:color="auto" w:fill="auto"/>
          </w:tcPr>
          <w:p w:rsidR="00E86720" w:rsidRPr="00344057" w:rsidRDefault="00E86720" w:rsidP="00622876">
            <w:pPr>
              <w:jc w:val="both"/>
              <w:rPr>
                <w:rFonts w:ascii="Times New Roman" w:hAnsi="Times New Roman" w:cs="Times New Roman"/>
                <w:sz w:val="28"/>
                <w:szCs w:val="28"/>
                <w:lang w:val="kk-KZ" w:eastAsia="ko-KR"/>
              </w:rPr>
            </w:pPr>
            <w:r w:rsidRPr="00344057">
              <w:rPr>
                <w:rFonts w:ascii="Times New Roman" w:eastAsia="Times New Roman" w:hAnsi="Times New Roman" w:cs="Times New Roman"/>
                <w:sz w:val="28"/>
                <w:szCs w:val="28"/>
                <w:lang w:eastAsia="ru-RU"/>
              </w:rPr>
              <w:t>СРСП</w:t>
            </w:r>
            <w:r w:rsidRPr="00350937">
              <w:rPr>
                <w:rFonts w:ascii="Times New Roman" w:eastAsia="Times New Roman" w:hAnsi="Times New Roman" w:cs="Times New Roman"/>
                <w:sz w:val="28"/>
                <w:szCs w:val="28"/>
                <w:lang w:eastAsia="ru-RU"/>
              </w:rPr>
              <w:t xml:space="preserve"> (</w:t>
            </w:r>
            <w:r w:rsidRPr="00344057">
              <w:rPr>
                <w:rFonts w:ascii="Times New Roman" w:eastAsia="Times New Roman" w:hAnsi="Times New Roman" w:cs="Times New Roman"/>
                <w:sz w:val="28"/>
                <w:szCs w:val="28"/>
                <w:lang w:val="en-US" w:eastAsia="ru-RU"/>
              </w:rPr>
              <w:t>Office</w:t>
            </w:r>
            <w:r w:rsidRPr="00350937">
              <w:rPr>
                <w:rFonts w:ascii="Times New Roman" w:eastAsia="Times New Roman" w:hAnsi="Times New Roman" w:cs="Times New Roman"/>
                <w:sz w:val="28"/>
                <w:szCs w:val="28"/>
                <w:lang w:eastAsia="ru-RU"/>
              </w:rPr>
              <w:t xml:space="preserve"> </w:t>
            </w:r>
            <w:r w:rsidRPr="00344057">
              <w:rPr>
                <w:rFonts w:ascii="Times New Roman" w:eastAsia="Times New Roman" w:hAnsi="Times New Roman" w:cs="Times New Roman"/>
                <w:sz w:val="28"/>
                <w:szCs w:val="28"/>
                <w:lang w:val="en-US" w:eastAsia="ru-RU"/>
              </w:rPr>
              <w:t>Hours</w:t>
            </w:r>
            <w:r w:rsidRPr="00350937">
              <w:rPr>
                <w:rFonts w:ascii="Times New Roman" w:eastAsia="Times New Roman" w:hAnsi="Times New Roman" w:cs="Times New Roman"/>
                <w:sz w:val="28"/>
                <w:szCs w:val="28"/>
                <w:lang w:eastAsia="ru-RU"/>
              </w:rPr>
              <w:t>)  8.</w:t>
            </w:r>
            <w:r w:rsidR="00622876" w:rsidRPr="00344057">
              <w:rPr>
                <w:rFonts w:ascii="Times New Roman" w:hAnsi="Times New Roman" w:cs="Times New Roman"/>
                <w:sz w:val="28"/>
                <w:szCs w:val="28"/>
                <w:lang w:val="kk-KZ"/>
              </w:rPr>
              <w:t xml:space="preserve"> Учет и документирование дебиторской задолженности.</w:t>
            </w:r>
          </w:p>
        </w:tc>
        <w:tc>
          <w:tcPr>
            <w:tcW w:w="830" w:type="dxa"/>
            <w:shd w:val="clear" w:color="auto" w:fill="auto"/>
          </w:tcPr>
          <w:p w:rsidR="00E86720" w:rsidRPr="00622876" w:rsidRDefault="00546D50" w:rsidP="00195762">
            <w:pPr>
              <w:spacing w:after="0" w:line="240" w:lineRule="auto"/>
              <w:jc w:val="center"/>
              <w:rPr>
                <w:rFonts w:ascii="Times New Roman" w:eastAsia="SimSun" w:hAnsi="Times New Roman" w:cs="Times New Roman"/>
                <w:sz w:val="28"/>
                <w:szCs w:val="28"/>
                <w:lang w:val="en-US" w:eastAsia="ko-KR"/>
              </w:rPr>
            </w:pPr>
            <w:r w:rsidRPr="00622876">
              <w:rPr>
                <w:rFonts w:ascii="Times New Roman" w:eastAsia="SimSun" w:hAnsi="Times New Roman" w:cs="Times New Roman"/>
                <w:sz w:val="28"/>
                <w:szCs w:val="28"/>
                <w:lang w:val="en-US" w:eastAsia="ko-KR"/>
              </w:rPr>
              <w:t>13</w:t>
            </w:r>
          </w:p>
        </w:tc>
      </w:tr>
      <w:tr w:rsidR="00E86720" w:rsidRPr="00622876" w:rsidTr="009677BC">
        <w:tc>
          <w:tcPr>
            <w:tcW w:w="675" w:type="dxa"/>
            <w:shd w:val="clear" w:color="auto" w:fill="auto"/>
          </w:tcPr>
          <w:p w:rsidR="00E86720" w:rsidRPr="00344057" w:rsidRDefault="00E86720" w:rsidP="00195762">
            <w:pPr>
              <w:spacing w:after="0" w:line="240" w:lineRule="auto"/>
              <w:jc w:val="center"/>
              <w:rPr>
                <w:rFonts w:ascii="Times New Roman" w:eastAsia="SimSun" w:hAnsi="Times New Roman" w:cs="Times New Roman"/>
                <w:sz w:val="28"/>
                <w:szCs w:val="28"/>
                <w:lang w:val="en-US" w:eastAsia="ko-KR"/>
              </w:rPr>
            </w:pPr>
            <w:r w:rsidRPr="00344057">
              <w:rPr>
                <w:rFonts w:ascii="Times New Roman" w:eastAsia="SimSun" w:hAnsi="Times New Roman" w:cs="Times New Roman"/>
                <w:sz w:val="28"/>
                <w:szCs w:val="28"/>
                <w:lang w:val="en-US" w:eastAsia="ko-KR"/>
              </w:rPr>
              <w:t>9</w:t>
            </w:r>
          </w:p>
        </w:tc>
        <w:tc>
          <w:tcPr>
            <w:tcW w:w="8364" w:type="dxa"/>
            <w:shd w:val="clear" w:color="auto" w:fill="auto"/>
          </w:tcPr>
          <w:p w:rsidR="00E86720" w:rsidRPr="00622876" w:rsidRDefault="00E86720" w:rsidP="00622876">
            <w:pPr>
              <w:spacing w:after="0" w:line="240" w:lineRule="auto"/>
              <w:rPr>
                <w:rFonts w:ascii="Times New Roman" w:eastAsia="SimSun" w:hAnsi="Times New Roman" w:cs="Times New Roman"/>
                <w:sz w:val="28"/>
                <w:szCs w:val="28"/>
                <w:lang w:val="kk-KZ" w:eastAsia="ko-KR"/>
              </w:rPr>
            </w:pPr>
            <w:r w:rsidRPr="00344057">
              <w:rPr>
                <w:rFonts w:ascii="Times New Roman" w:eastAsia="Times New Roman" w:hAnsi="Times New Roman" w:cs="Times New Roman"/>
                <w:sz w:val="28"/>
                <w:szCs w:val="28"/>
                <w:lang w:eastAsia="ru-RU"/>
              </w:rPr>
              <w:t>СРСП</w:t>
            </w:r>
            <w:r w:rsidRPr="00622876">
              <w:rPr>
                <w:rFonts w:ascii="Times New Roman" w:eastAsia="Times New Roman" w:hAnsi="Times New Roman" w:cs="Times New Roman"/>
                <w:sz w:val="28"/>
                <w:szCs w:val="28"/>
                <w:lang w:val="en-US" w:eastAsia="ru-RU"/>
              </w:rPr>
              <w:t xml:space="preserve"> (</w:t>
            </w:r>
            <w:r w:rsidRPr="00344057">
              <w:rPr>
                <w:rFonts w:ascii="Times New Roman" w:eastAsia="Times New Roman" w:hAnsi="Times New Roman" w:cs="Times New Roman"/>
                <w:sz w:val="28"/>
                <w:szCs w:val="28"/>
                <w:lang w:val="en-US" w:eastAsia="ru-RU"/>
              </w:rPr>
              <w:t>Office</w:t>
            </w:r>
            <w:r w:rsidRPr="00622876">
              <w:rPr>
                <w:rFonts w:ascii="Times New Roman" w:eastAsia="Times New Roman" w:hAnsi="Times New Roman" w:cs="Times New Roman"/>
                <w:sz w:val="28"/>
                <w:szCs w:val="28"/>
                <w:lang w:val="en-US" w:eastAsia="ru-RU"/>
              </w:rPr>
              <w:t xml:space="preserve"> </w:t>
            </w:r>
            <w:r w:rsidRPr="00344057">
              <w:rPr>
                <w:rFonts w:ascii="Times New Roman" w:eastAsia="Times New Roman" w:hAnsi="Times New Roman" w:cs="Times New Roman"/>
                <w:sz w:val="28"/>
                <w:szCs w:val="28"/>
                <w:lang w:val="en-US" w:eastAsia="ru-RU"/>
              </w:rPr>
              <w:t>Hours</w:t>
            </w:r>
            <w:r w:rsidRPr="00622876">
              <w:rPr>
                <w:rFonts w:ascii="Times New Roman" w:eastAsia="Times New Roman" w:hAnsi="Times New Roman" w:cs="Times New Roman"/>
                <w:sz w:val="28"/>
                <w:szCs w:val="28"/>
                <w:lang w:val="en-US" w:eastAsia="ru-RU"/>
              </w:rPr>
              <w:t xml:space="preserve">)  9. </w:t>
            </w:r>
            <w:r w:rsidR="00622876">
              <w:rPr>
                <w:rFonts w:ascii="Times New Roman" w:eastAsia="Times New Roman" w:hAnsi="Times New Roman" w:cs="Times New Roman"/>
                <w:sz w:val="28"/>
                <w:szCs w:val="28"/>
                <w:lang w:val="kk-KZ" w:eastAsia="ru-RU"/>
              </w:rPr>
              <w:t>Учет запасов</w:t>
            </w:r>
          </w:p>
        </w:tc>
        <w:tc>
          <w:tcPr>
            <w:tcW w:w="830" w:type="dxa"/>
            <w:shd w:val="clear" w:color="auto" w:fill="auto"/>
          </w:tcPr>
          <w:p w:rsidR="00E86720" w:rsidRPr="00622876" w:rsidRDefault="00E86720" w:rsidP="00195762">
            <w:pPr>
              <w:spacing w:after="0" w:line="240" w:lineRule="auto"/>
              <w:jc w:val="center"/>
              <w:rPr>
                <w:rFonts w:ascii="Times New Roman" w:eastAsia="SimSun" w:hAnsi="Times New Roman" w:cs="Times New Roman"/>
                <w:sz w:val="28"/>
                <w:szCs w:val="28"/>
                <w:lang w:val="en-US" w:eastAsia="ko-KR"/>
              </w:rPr>
            </w:pPr>
            <w:r w:rsidRPr="00344057">
              <w:rPr>
                <w:rFonts w:ascii="Times New Roman" w:eastAsia="SimSun" w:hAnsi="Times New Roman" w:cs="Times New Roman"/>
                <w:sz w:val="28"/>
                <w:szCs w:val="28"/>
                <w:lang w:val="en-US" w:eastAsia="ko-KR"/>
              </w:rPr>
              <w:t>1</w:t>
            </w:r>
            <w:r w:rsidR="00546D50" w:rsidRPr="00622876">
              <w:rPr>
                <w:rFonts w:ascii="Times New Roman" w:eastAsia="SimSun" w:hAnsi="Times New Roman" w:cs="Times New Roman"/>
                <w:sz w:val="28"/>
                <w:szCs w:val="28"/>
                <w:lang w:val="en-US" w:eastAsia="ko-KR"/>
              </w:rPr>
              <w:t>4</w:t>
            </w:r>
          </w:p>
        </w:tc>
      </w:tr>
      <w:tr w:rsidR="00E86720" w:rsidRPr="00622876" w:rsidTr="009677BC">
        <w:tc>
          <w:tcPr>
            <w:tcW w:w="675" w:type="dxa"/>
            <w:shd w:val="clear" w:color="auto" w:fill="auto"/>
          </w:tcPr>
          <w:p w:rsidR="00E86720" w:rsidRPr="00344057" w:rsidRDefault="00E86720" w:rsidP="00195762">
            <w:pPr>
              <w:spacing w:after="0" w:line="240" w:lineRule="auto"/>
              <w:jc w:val="center"/>
              <w:rPr>
                <w:rFonts w:ascii="Times New Roman" w:eastAsia="SimSun" w:hAnsi="Times New Roman" w:cs="Times New Roman"/>
                <w:sz w:val="28"/>
                <w:szCs w:val="28"/>
                <w:lang w:val="en-US" w:eastAsia="ko-KR"/>
              </w:rPr>
            </w:pPr>
            <w:r w:rsidRPr="00344057">
              <w:rPr>
                <w:rFonts w:ascii="Times New Roman" w:eastAsia="SimSun" w:hAnsi="Times New Roman" w:cs="Times New Roman"/>
                <w:sz w:val="28"/>
                <w:szCs w:val="28"/>
                <w:lang w:val="en-US" w:eastAsia="ko-KR"/>
              </w:rPr>
              <w:t>10</w:t>
            </w:r>
          </w:p>
        </w:tc>
        <w:tc>
          <w:tcPr>
            <w:tcW w:w="8364" w:type="dxa"/>
            <w:shd w:val="clear" w:color="auto" w:fill="auto"/>
          </w:tcPr>
          <w:p w:rsidR="00E86720" w:rsidRPr="00350937" w:rsidRDefault="00E86720" w:rsidP="00A914A8">
            <w:pPr>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СРСП</w:t>
            </w:r>
            <w:r w:rsidRPr="00350937">
              <w:rPr>
                <w:rFonts w:ascii="Times New Roman" w:eastAsia="Times New Roman" w:hAnsi="Times New Roman" w:cs="Times New Roman"/>
                <w:sz w:val="28"/>
                <w:szCs w:val="28"/>
                <w:lang w:eastAsia="ru-RU"/>
              </w:rPr>
              <w:t xml:space="preserve"> (</w:t>
            </w:r>
            <w:r w:rsidRPr="00344057">
              <w:rPr>
                <w:rFonts w:ascii="Times New Roman" w:eastAsia="Times New Roman" w:hAnsi="Times New Roman" w:cs="Times New Roman"/>
                <w:sz w:val="28"/>
                <w:szCs w:val="28"/>
                <w:lang w:val="en-US" w:eastAsia="ru-RU"/>
              </w:rPr>
              <w:t>Office</w:t>
            </w:r>
            <w:r w:rsidRPr="00350937">
              <w:rPr>
                <w:rFonts w:ascii="Times New Roman" w:eastAsia="Times New Roman" w:hAnsi="Times New Roman" w:cs="Times New Roman"/>
                <w:sz w:val="28"/>
                <w:szCs w:val="28"/>
                <w:lang w:eastAsia="ru-RU"/>
              </w:rPr>
              <w:t xml:space="preserve"> </w:t>
            </w:r>
            <w:r w:rsidRPr="00344057">
              <w:rPr>
                <w:rFonts w:ascii="Times New Roman" w:eastAsia="Times New Roman" w:hAnsi="Times New Roman" w:cs="Times New Roman"/>
                <w:sz w:val="28"/>
                <w:szCs w:val="28"/>
                <w:lang w:val="en-US" w:eastAsia="ru-RU"/>
              </w:rPr>
              <w:t>Hours</w:t>
            </w:r>
            <w:r w:rsidRPr="00350937">
              <w:rPr>
                <w:rFonts w:ascii="Times New Roman" w:eastAsia="Times New Roman" w:hAnsi="Times New Roman" w:cs="Times New Roman"/>
                <w:sz w:val="28"/>
                <w:szCs w:val="28"/>
                <w:lang w:eastAsia="ru-RU"/>
              </w:rPr>
              <w:t xml:space="preserve">)  10. </w:t>
            </w:r>
            <w:r w:rsidR="00A914A8" w:rsidRPr="00344057">
              <w:rPr>
                <w:rFonts w:ascii="Times New Roman" w:hAnsi="Times New Roman" w:cs="Times New Roman"/>
                <w:sz w:val="28"/>
                <w:szCs w:val="28"/>
                <w:lang w:val="kk-KZ"/>
              </w:rPr>
              <w:t xml:space="preserve">Учет основных средств. </w:t>
            </w:r>
          </w:p>
        </w:tc>
        <w:tc>
          <w:tcPr>
            <w:tcW w:w="830" w:type="dxa"/>
            <w:shd w:val="clear" w:color="auto" w:fill="auto"/>
          </w:tcPr>
          <w:p w:rsidR="00E86720" w:rsidRPr="00622876" w:rsidRDefault="00546D50" w:rsidP="00195762">
            <w:pPr>
              <w:spacing w:after="0" w:line="240" w:lineRule="auto"/>
              <w:jc w:val="center"/>
              <w:rPr>
                <w:rFonts w:ascii="Times New Roman" w:eastAsia="SimSun" w:hAnsi="Times New Roman" w:cs="Times New Roman"/>
                <w:sz w:val="28"/>
                <w:szCs w:val="28"/>
                <w:lang w:val="en-US" w:eastAsia="ko-KR"/>
              </w:rPr>
            </w:pPr>
            <w:r w:rsidRPr="00622876">
              <w:rPr>
                <w:rFonts w:ascii="Times New Roman" w:eastAsia="SimSun" w:hAnsi="Times New Roman" w:cs="Times New Roman"/>
                <w:sz w:val="28"/>
                <w:szCs w:val="28"/>
                <w:lang w:val="en-US" w:eastAsia="ko-KR"/>
              </w:rPr>
              <w:t>14</w:t>
            </w:r>
          </w:p>
        </w:tc>
      </w:tr>
      <w:tr w:rsidR="00E86720" w:rsidRPr="00344057" w:rsidTr="009677BC">
        <w:tc>
          <w:tcPr>
            <w:tcW w:w="675" w:type="dxa"/>
            <w:shd w:val="clear" w:color="auto" w:fill="auto"/>
          </w:tcPr>
          <w:p w:rsidR="00E86720" w:rsidRPr="00344057" w:rsidRDefault="00E86720" w:rsidP="00195762">
            <w:pPr>
              <w:spacing w:after="0" w:line="240" w:lineRule="auto"/>
              <w:jc w:val="center"/>
              <w:rPr>
                <w:rFonts w:ascii="Times New Roman" w:eastAsia="SimSun" w:hAnsi="Times New Roman" w:cs="Times New Roman"/>
                <w:sz w:val="28"/>
                <w:szCs w:val="28"/>
                <w:lang w:val="en-US" w:eastAsia="ko-KR"/>
              </w:rPr>
            </w:pPr>
            <w:r w:rsidRPr="00344057">
              <w:rPr>
                <w:rFonts w:ascii="Times New Roman" w:eastAsia="SimSun" w:hAnsi="Times New Roman" w:cs="Times New Roman"/>
                <w:sz w:val="28"/>
                <w:szCs w:val="28"/>
                <w:lang w:val="en-US" w:eastAsia="ko-KR"/>
              </w:rPr>
              <w:t>11</w:t>
            </w:r>
          </w:p>
        </w:tc>
        <w:tc>
          <w:tcPr>
            <w:tcW w:w="8364" w:type="dxa"/>
            <w:shd w:val="clear" w:color="auto" w:fill="auto"/>
          </w:tcPr>
          <w:p w:rsidR="00E86720" w:rsidRPr="00344057" w:rsidRDefault="00E86720" w:rsidP="00195762">
            <w:pPr>
              <w:spacing w:after="0" w:line="240" w:lineRule="auto"/>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СРСП</w:t>
            </w:r>
            <w:r w:rsidRPr="00350937">
              <w:rPr>
                <w:rFonts w:ascii="Times New Roman" w:eastAsia="Times New Roman" w:hAnsi="Times New Roman" w:cs="Times New Roman"/>
                <w:sz w:val="28"/>
                <w:szCs w:val="28"/>
                <w:lang w:eastAsia="ru-RU"/>
              </w:rPr>
              <w:t xml:space="preserve"> (</w:t>
            </w:r>
            <w:r w:rsidRPr="00344057">
              <w:rPr>
                <w:rFonts w:ascii="Times New Roman" w:eastAsia="Times New Roman" w:hAnsi="Times New Roman" w:cs="Times New Roman"/>
                <w:sz w:val="28"/>
                <w:szCs w:val="28"/>
                <w:lang w:val="en-US" w:eastAsia="ru-RU"/>
              </w:rPr>
              <w:t>Office</w:t>
            </w:r>
            <w:r w:rsidRPr="00350937">
              <w:rPr>
                <w:rFonts w:ascii="Times New Roman" w:eastAsia="Times New Roman" w:hAnsi="Times New Roman" w:cs="Times New Roman"/>
                <w:sz w:val="28"/>
                <w:szCs w:val="28"/>
                <w:lang w:eastAsia="ru-RU"/>
              </w:rPr>
              <w:t xml:space="preserve"> </w:t>
            </w:r>
            <w:r w:rsidRPr="00344057">
              <w:rPr>
                <w:rFonts w:ascii="Times New Roman" w:eastAsia="Times New Roman" w:hAnsi="Times New Roman" w:cs="Times New Roman"/>
                <w:sz w:val="28"/>
                <w:szCs w:val="28"/>
                <w:lang w:val="en-US" w:eastAsia="ru-RU"/>
              </w:rPr>
              <w:t>Hours</w:t>
            </w:r>
            <w:r w:rsidRPr="00350937">
              <w:rPr>
                <w:rFonts w:ascii="Times New Roman" w:eastAsia="Times New Roman" w:hAnsi="Times New Roman" w:cs="Times New Roman"/>
                <w:sz w:val="28"/>
                <w:szCs w:val="28"/>
                <w:lang w:eastAsia="ru-RU"/>
              </w:rPr>
              <w:t xml:space="preserve">)  11. </w:t>
            </w:r>
            <w:r w:rsidR="00A914A8" w:rsidRPr="00344057">
              <w:rPr>
                <w:rFonts w:ascii="Times New Roman" w:hAnsi="Times New Roman" w:cs="Times New Roman"/>
                <w:sz w:val="28"/>
                <w:szCs w:val="28"/>
                <w:lang w:val="kk-KZ"/>
              </w:rPr>
              <w:t>Документация учета материальных активов</w:t>
            </w:r>
          </w:p>
        </w:tc>
        <w:tc>
          <w:tcPr>
            <w:tcW w:w="830" w:type="dxa"/>
            <w:shd w:val="clear" w:color="auto" w:fill="auto"/>
          </w:tcPr>
          <w:p w:rsidR="00E86720" w:rsidRPr="00344057" w:rsidRDefault="00546D50" w:rsidP="00195762">
            <w:pPr>
              <w:spacing w:after="0" w:line="240" w:lineRule="auto"/>
              <w:jc w:val="center"/>
              <w:rPr>
                <w:rFonts w:ascii="Times New Roman" w:eastAsia="SimSun" w:hAnsi="Times New Roman" w:cs="Times New Roman"/>
                <w:sz w:val="28"/>
                <w:szCs w:val="28"/>
                <w:lang w:eastAsia="ko-KR"/>
              </w:rPr>
            </w:pPr>
            <w:r w:rsidRPr="00344057">
              <w:rPr>
                <w:rFonts w:ascii="Times New Roman" w:eastAsia="SimSun" w:hAnsi="Times New Roman" w:cs="Times New Roman"/>
                <w:sz w:val="28"/>
                <w:szCs w:val="28"/>
                <w:lang w:eastAsia="ko-KR"/>
              </w:rPr>
              <w:t>15</w:t>
            </w:r>
          </w:p>
        </w:tc>
      </w:tr>
      <w:tr w:rsidR="00E86720" w:rsidRPr="00344057" w:rsidTr="009677BC">
        <w:tc>
          <w:tcPr>
            <w:tcW w:w="675" w:type="dxa"/>
            <w:shd w:val="clear" w:color="auto" w:fill="auto"/>
          </w:tcPr>
          <w:p w:rsidR="00E86720" w:rsidRPr="00344057" w:rsidRDefault="00E86720" w:rsidP="00195762">
            <w:pPr>
              <w:spacing w:after="0" w:line="240" w:lineRule="auto"/>
              <w:jc w:val="center"/>
              <w:rPr>
                <w:rFonts w:ascii="Times New Roman" w:eastAsia="SimSun" w:hAnsi="Times New Roman" w:cs="Times New Roman"/>
                <w:sz w:val="28"/>
                <w:szCs w:val="28"/>
                <w:lang w:val="en-US" w:eastAsia="ko-KR"/>
              </w:rPr>
            </w:pPr>
            <w:r w:rsidRPr="00344057">
              <w:rPr>
                <w:rFonts w:ascii="Times New Roman" w:eastAsia="SimSun" w:hAnsi="Times New Roman" w:cs="Times New Roman"/>
                <w:sz w:val="28"/>
                <w:szCs w:val="28"/>
                <w:lang w:val="en-US" w:eastAsia="ko-KR"/>
              </w:rPr>
              <w:t>12</w:t>
            </w:r>
          </w:p>
        </w:tc>
        <w:tc>
          <w:tcPr>
            <w:tcW w:w="8364" w:type="dxa"/>
            <w:shd w:val="clear" w:color="auto" w:fill="auto"/>
          </w:tcPr>
          <w:p w:rsidR="00E86720" w:rsidRPr="00344057" w:rsidRDefault="00E86720" w:rsidP="00195762">
            <w:pPr>
              <w:spacing w:after="0" w:line="240" w:lineRule="auto"/>
              <w:rPr>
                <w:rFonts w:ascii="Times New Roman" w:eastAsia="SimSun" w:hAnsi="Times New Roman" w:cs="Times New Roman"/>
                <w:sz w:val="28"/>
                <w:szCs w:val="28"/>
                <w:lang w:eastAsia="ko-KR"/>
              </w:rPr>
            </w:pPr>
            <w:r w:rsidRPr="00344057">
              <w:rPr>
                <w:rFonts w:ascii="Times New Roman" w:eastAsia="Times New Roman" w:hAnsi="Times New Roman" w:cs="Times New Roman"/>
                <w:sz w:val="28"/>
                <w:szCs w:val="28"/>
                <w:lang w:eastAsia="ru-RU"/>
              </w:rPr>
              <w:t>СРСП (</w:t>
            </w:r>
            <w:r w:rsidRPr="00344057">
              <w:rPr>
                <w:rFonts w:ascii="Times New Roman" w:eastAsia="Times New Roman" w:hAnsi="Times New Roman" w:cs="Times New Roman"/>
                <w:sz w:val="28"/>
                <w:szCs w:val="28"/>
                <w:lang w:val="en-US" w:eastAsia="ru-RU"/>
              </w:rPr>
              <w:t>Office</w:t>
            </w:r>
            <w:r w:rsidRPr="00344057">
              <w:rPr>
                <w:rFonts w:ascii="Times New Roman" w:eastAsia="Times New Roman" w:hAnsi="Times New Roman" w:cs="Times New Roman"/>
                <w:sz w:val="28"/>
                <w:szCs w:val="28"/>
                <w:lang w:eastAsia="ru-RU"/>
              </w:rPr>
              <w:t xml:space="preserve"> </w:t>
            </w:r>
            <w:r w:rsidRPr="00344057">
              <w:rPr>
                <w:rFonts w:ascii="Times New Roman" w:eastAsia="Times New Roman" w:hAnsi="Times New Roman" w:cs="Times New Roman"/>
                <w:sz w:val="28"/>
                <w:szCs w:val="28"/>
                <w:lang w:val="en-US" w:eastAsia="ru-RU"/>
              </w:rPr>
              <w:t>Hours</w:t>
            </w:r>
            <w:r w:rsidRPr="00344057">
              <w:rPr>
                <w:rFonts w:ascii="Times New Roman" w:eastAsia="Times New Roman" w:hAnsi="Times New Roman" w:cs="Times New Roman"/>
                <w:sz w:val="28"/>
                <w:szCs w:val="28"/>
                <w:lang w:eastAsia="ru-RU"/>
              </w:rPr>
              <w:t xml:space="preserve">)  12. </w:t>
            </w:r>
            <w:r w:rsidR="00A914A8" w:rsidRPr="00344057">
              <w:rPr>
                <w:rFonts w:ascii="Times New Roman" w:hAnsi="Times New Roman" w:cs="Times New Roman"/>
                <w:sz w:val="28"/>
                <w:szCs w:val="28"/>
                <w:lang w:val="kk-KZ"/>
              </w:rPr>
              <w:t xml:space="preserve">Учет обязательств и ее документация.  </w:t>
            </w:r>
          </w:p>
        </w:tc>
        <w:tc>
          <w:tcPr>
            <w:tcW w:w="830" w:type="dxa"/>
            <w:shd w:val="clear" w:color="auto" w:fill="auto"/>
          </w:tcPr>
          <w:p w:rsidR="00E86720" w:rsidRPr="00030AC3" w:rsidRDefault="00546D50" w:rsidP="00195762">
            <w:pPr>
              <w:spacing w:after="0" w:line="240" w:lineRule="auto"/>
              <w:jc w:val="center"/>
              <w:rPr>
                <w:rFonts w:ascii="Times New Roman" w:eastAsia="SimSun" w:hAnsi="Times New Roman" w:cs="Times New Roman"/>
                <w:sz w:val="28"/>
                <w:szCs w:val="28"/>
                <w:lang w:val="kk-KZ" w:eastAsia="ko-KR"/>
              </w:rPr>
            </w:pPr>
            <w:r w:rsidRPr="00344057">
              <w:rPr>
                <w:rFonts w:ascii="Times New Roman" w:eastAsia="SimSun" w:hAnsi="Times New Roman" w:cs="Times New Roman"/>
                <w:sz w:val="28"/>
                <w:szCs w:val="28"/>
                <w:lang w:eastAsia="ko-KR"/>
              </w:rPr>
              <w:t>15</w:t>
            </w:r>
          </w:p>
        </w:tc>
      </w:tr>
      <w:tr w:rsidR="00E86720" w:rsidRPr="00344057" w:rsidTr="009677BC">
        <w:tc>
          <w:tcPr>
            <w:tcW w:w="675" w:type="dxa"/>
            <w:shd w:val="clear" w:color="auto" w:fill="auto"/>
          </w:tcPr>
          <w:p w:rsidR="00E86720" w:rsidRPr="00344057" w:rsidRDefault="00E86720" w:rsidP="00195762">
            <w:pPr>
              <w:spacing w:after="0" w:line="240" w:lineRule="auto"/>
              <w:jc w:val="center"/>
              <w:rPr>
                <w:rFonts w:ascii="Times New Roman" w:eastAsia="SimSun" w:hAnsi="Times New Roman" w:cs="Times New Roman"/>
                <w:sz w:val="28"/>
                <w:szCs w:val="28"/>
                <w:lang w:val="en-US" w:eastAsia="ko-KR"/>
              </w:rPr>
            </w:pPr>
            <w:r w:rsidRPr="00344057">
              <w:rPr>
                <w:rFonts w:ascii="Times New Roman" w:eastAsia="SimSun" w:hAnsi="Times New Roman" w:cs="Times New Roman"/>
                <w:sz w:val="28"/>
                <w:szCs w:val="28"/>
                <w:lang w:val="en-US" w:eastAsia="ko-KR"/>
              </w:rPr>
              <w:t>13</w:t>
            </w:r>
          </w:p>
        </w:tc>
        <w:tc>
          <w:tcPr>
            <w:tcW w:w="8364" w:type="dxa"/>
            <w:shd w:val="clear" w:color="auto" w:fill="auto"/>
          </w:tcPr>
          <w:p w:rsidR="00E86720" w:rsidRPr="00344057" w:rsidRDefault="00E86720" w:rsidP="00195762">
            <w:pPr>
              <w:spacing w:after="0" w:line="240" w:lineRule="auto"/>
              <w:rPr>
                <w:rFonts w:ascii="Times New Roman" w:eastAsia="SimSun" w:hAnsi="Times New Roman" w:cs="Times New Roman"/>
                <w:sz w:val="28"/>
                <w:szCs w:val="28"/>
                <w:lang w:eastAsia="ko-KR"/>
              </w:rPr>
            </w:pPr>
            <w:r w:rsidRPr="00344057">
              <w:rPr>
                <w:rFonts w:ascii="Times New Roman" w:eastAsia="Times New Roman" w:hAnsi="Times New Roman" w:cs="Times New Roman"/>
                <w:sz w:val="28"/>
                <w:szCs w:val="28"/>
                <w:lang w:eastAsia="ru-RU"/>
              </w:rPr>
              <w:t>СРСП (</w:t>
            </w:r>
            <w:r w:rsidRPr="00344057">
              <w:rPr>
                <w:rFonts w:ascii="Times New Roman" w:eastAsia="Times New Roman" w:hAnsi="Times New Roman" w:cs="Times New Roman"/>
                <w:sz w:val="28"/>
                <w:szCs w:val="28"/>
                <w:lang w:val="en-US" w:eastAsia="ru-RU"/>
              </w:rPr>
              <w:t>Office</w:t>
            </w:r>
            <w:r w:rsidRPr="00344057">
              <w:rPr>
                <w:rFonts w:ascii="Times New Roman" w:eastAsia="Times New Roman" w:hAnsi="Times New Roman" w:cs="Times New Roman"/>
                <w:sz w:val="28"/>
                <w:szCs w:val="28"/>
                <w:lang w:eastAsia="ru-RU"/>
              </w:rPr>
              <w:t xml:space="preserve"> </w:t>
            </w:r>
            <w:r w:rsidRPr="00344057">
              <w:rPr>
                <w:rFonts w:ascii="Times New Roman" w:eastAsia="Times New Roman" w:hAnsi="Times New Roman" w:cs="Times New Roman"/>
                <w:sz w:val="28"/>
                <w:szCs w:val="28"/>
                <w:lang w:val="en-US" w:eastAsia="ru-RU"/>
              </w:rPr>
              <w:t>Hours</w:t>
            </w:r>
            <w:r w:rsidRPr="00344057">
              <w:rPr>
                <w:rFonts w:ascii="Times New Roman" w:eastAsia="Times New Roman" w:hAnsi="Times New Roman" w:cs="Times New Roman"/>
                <w:sz w:val="28"/>
                <w:szCs w:val="28"/>
                <w:lang w:eastAsia="ru-RU"/>
              </w:rPr>
              <w:t xml:space="preserve">)  13. </w:t>
            </w:r>
            <w:r w:rsidR="00A914A8" w:rsidRPr="00344057">
              <w:rPr>
                <w:rFonts w:ascii="Times New Roman" w:hAnsi="Times New Roman" w:cs="Times New Roman"/>
                <w:sz w:val="28"/>
                <w:szCs w:val="28"/>
                <w:lang w:val="kk-KZ"/>
              </w:rPr>
              <w:t>Формирование и документальное оформление учета капитала.</w:t>
            </w:r>
          </w:p>
        </w:tc>
        <w:tc>
          <w:tcPr>
            <w:tcW w:w="830" w:type="dxa"/>
            <w:shd w:val="clear" w:color="auto" w:fill="auto"/>
          </w:tcPr>
          <w:p w:rsidR="00E86720" w:rsidRPr="00344057" w:rsidRDefault="00546D50" w:rsidP="00195762">
            <w:pPr>
              <w:spacing w:after="0" w:line="240" w:lineRule="auto"/>
              <w:jc w:val="center"/>
              <w:rPr>
                <w:rFonts w:ascii="Times New Roman" w:eastAsia="SimSun" w:hAnsi="Times New Roman" w:cs="Times New Roman"/>
                <w:sz w:val="28"/>
                <w:szCs w:val="28"/>
                <w:lang w:eastAsia="ko-KR"/>
              </w:rPr>
            </w:pPr>
            <w:r w:rsidRPr="00344057">
              <w:rPr>
                <w:rFonts w:ascii="Times New Roman" w:eastAsia="SimSun" w:hAnsi="Times New Roman" w:cs="Times New Roman"/>
                <w:sz w:val="28"/>
                <w:szCs w:val="28"/>
                <w:lang w:eastAsia="ko-KR"/>
              </w:rPr>
              <w:t>16</w:t>
            </w:r>
          </w:p>
        </w:tc>
      </w:tr>
      <w:tr w:rsidR="00622876" w:rsidRPr="00344057" w:rsidTr="009677BC">
        <w:tc>
          <w:tcPr>
            <w:tcW w:w="675" w:type="dxa"/>
            <w:shd w:val="clear" w:color="auto" w:fill="auto"/>
          </w:tcPr>
          <w:p w:rsidR="00622876" w:rsidRPr="00622876" w:rsidRDefault="00622876" w:rsidP="00195762">
            <w:pPr>
              <w:spacing w:after="0" w:line="240" w:lineRule="auto"/>
              <w:jc w:val="center"/>
              <w:rPr>
                <w:rFonts w:ascii="Times New Roman" w:eastAsia="SimSun" w:hAnsi="Times New Roman" w:cs="Times New Roman"/>
                <w:sz w:val="28"/>
                <w:szCs w:val="28"/>
                <w:lang w:val="kk-KZ" w:eastAsia="ko-KR"/>
              </w:rPr>
            </w:pPr>
            <w:r>
              <w:rPr>
                <w:rFonts w:ascii="Times New Roman" w:eastAsia="SimSun" w:hAnsi="Times New Roman" w:cs="Times New Roman"/>
                <w:sz w:val="28"/>
                <w:szCs w:val="28"/>
                <w:lang w:val="kk-KZ" w:eastAsia="ko-KR"/>
              </w:rPr>
              <w:t>14</w:t>
            </w:r>
          </w:p>
        </w:tc>
        <w:tc>
          <w:tcPr>
            <w:tcW w:w="8364" w:type="dxa"/>
            <w:shd w:val="clear" w:color="auto" w:fill="auto"/>
          </w:tcPr>
          <w:p w:rsidR="00622876" w:rsidRPr="00622876" w:rsidRDefault="00622876" w:rsidP="00622876">
            <w:pPr>
              <w:widowControl w:val="0"/>
              <w:autoSpaceDE w:val="0"/>
              <w:autoSpaceDN w:val="0"/>
              <w:adjustRightInd w:val="0"/>
              <w:spacing w:after="0" w:line="240" w:lineRule="auto"/>
              <w:ind w:left="-80"/>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СРСП (</w:t>
            </w:r>
            <w:r w:rsidRPr="00344057">
              <w:rPr>
                <w:rFonts w:ascii="Times New Roman" w:eastAsia="Times New Roman" w:hAnsi="Times New Roman" w:cs="Times New Roman"/>
                <w:sz w:val="28"/>
                <w:szCs w:val="28"/>
                <w:lang w:val="en-US" w:eastAsia="ru-RU"/>
              </w:rPr>
              <w:t>Office</w:t>
            </w:r>
            <w:r w:rsidRPr="00344057">
              <w:rPr>
                <w:rFonts w:ascii="Times New Roman" w:eastAsia="Times New Roman" w:hAnsi="Times New Roman" w:cs="Times New Roman"/>
                <w:sz w:val="28"/>
                <w:szCs w:val="28"/>
                <w:lang w:eastAsia="ru-RU"/>
              </w:rPr>
              <w:t xml:space="preserve"> </w:t>
            </w:r>
            <w:r w:rsidRPr="00344057">
              <w:rPr>
                <w:rFonts w:ascii="Times New Roman" w:eastAsia="Times New Roman" w:hAnsi="Times New Roman" w:cs="Times New Roman"/>
                <w:sz w:val="28"/>
                <w:szCs w:val="28"/>
                <w:lang w:val="en-US" w:eastAsia="ru-RU"/>
              </w:rPr>
              <w:t>Hours</w:t>
            </w:r>
            <w:r w:rsidRPr="00344057">
              <w:rPr>
                <w:rFonts w:ascii="Times New Roman" w:eastAsia="Times New Roman" w:hAnsi="Times New Roman" w:cs="Times New Roman"/>
                <w:sz w:val="28"/>
                <w:szCs w:val="28"/>
                <w:lang w:eastAsia="ru-RU"/>
              </w:rPr>
              <w:t xml:space="preserve">)  </w:t>
            </w:r>
            <w:r w:rsidRPr="00622876">
              <w:rPr>
                <w:rFonts w:ascii="Times New Roman" w:eastAsia="Times New Roman" w:hAnsi="Times New Roman" w:cs="Times New Roman"/>
                <w:sz w:val="28"/>
                <w:szCs w:val="28"/>
                <w:lang w:eastAsia="ru-RU"/>
              </w:rPr>
              <w:t xml:space="preserve">14. </w:t>
            </w:r>
            <w:r w:rsidRPr="00622876">
              <w:rPr>
                <w:rFonts w:ascii="Times New Roman" w:hAnsi="Times New Roman" w:cs="Times New Roman"/>
                <w:sz w:val="28"/>
                <w:szCs w:val="28"/>
                <w:lang w:val="kk-KZ"/>
              </w:rPr>
              <w:t>Формирование и документальное оформление учета капитала.</w:t>
            </w:r>
          </w:p>
          <w:p w:rsidR="00622876" w:rsidRPr="00344057" w:rsidRDefault="00622876" w:rsidP="00195762">
            <w:pPr>
              <w:spacing w:after="0" w:line="240" w:lineRule="auto"/>
              <w:rPr>
                <w:rFonts w:ascii="Times New Roman" w:eastAsia="Times New Roman" w:hAnsi="Times New Roman" w:cs="Times New Roman"/>
                <w:sz w:val="28"/>
                <w:szCs w:val="28"/>
                <w:lang w:eastAsia="ru-RU"/>
              </w:rPr>
            </w:pPr>
          </w:p>
        </w:tc>
        <w:tc>
          <w:tcPr>
            <w:tcW w:w="830" w:type="dxa"/>
            <w:shd w:val="clear" w:color="auto" w:fill="auto"/>
          </w:tcPr>
          <w:p w:rsidR="00622876" w:rsidRPr="00622876" w:rsidRDefault="00622876" w:rsidP="00195762">
            <w:pPr>
              <w:spacing w:after="0" w:line="240" w:lineRule="auto"/>
              <w:jc w:val="center"/>
              <w:rPr>
                <w:rFonts w:ascii="Times New Roman" w:eastAsia="SimSun" w:hAnsi="Times New Roman" w:cs="Times New Roman"/>
                <w:sz w:val="28"/>
                <w:szCs w:val="28"/>
                <w:lang w:val="kk-KZ" w:eastAsia="ko-KR"/>
              </w:rPr>
            </w:pPr>
            <w:r>
              <w:rPr>
                <w:rFonts w:ascii="Times New Roman" w:eastAsia="SimSun" w:hAnsi="Times New Roman" w:cs="Times New Roman"/>
                <w:sz w:val="28"/>
                <w:szCs w:val="28"/>
                <w:lang w:val="kk-KZ" w:eastAsia="ko-KR"/>
              </w:rPr>
              <w:t>17</w:t>
            </w:r>
          </w:p>
        </w:tc>
      </w:tr>
      <w:tr w:rsidR="00E86720" w:rsidRPr="00344057" w:rsidTr="009677BC">
        <w:tc>
          <w:tcPr>
            <w:tcW w:w="675" w:type="dxa"/>
            <w:shd w:val="clear" w:color="auto" w:fill="auto"/>
          </w:tcPr>
          <w:p w:rsidR="00E86720" w:rsidRPr="00344057" w:rsidRDefault="00E86720" w:rsidP="00195762">
            <w:pPr>
              <w:spacing w:after="0" w:line="240" w:lineRule="auto"/>
              <w:jc w:val="center"/>
              <w:rPr>
                <w:rFonts w:ascii="Times New Roman" w:eastAsia="SimSun" w:hAnsi="Times New Roman" w:cs="Times New Roman"/>
                <w:sz w:val="28"/>
                <w:szCs w:val="28"/>
                <w:lang w:val="en-US" w:eastAsia="ko-KR"/>
              </w:rPr>
            </w:pPr>
            <w:r w:rsidRPr="00344057">
              <w:rPr>
                <w:rFonts w:ascii="Times New Roman" w:eastAsia="SimSun" w:hAnsi="Times New Roman" w:cs="Times New Roman"/>
                <w:sz w:val="28"/>
                <w:szCs w:val="28"/>
                <w:lang w:val="en-US" w:eastAsia="ko-KR"/>
              </w:rPr>
              <w:t>16</w:t>
            </w:r>
          </w:p>
        </w:tc>
        <w:tc>
          <w:tcPr>
            <w:tcW w:w="8364" w:type="dxa"/>
            <w:shd w:val="clear" w:color="auto" w:fill="auto"/>
          </w:tcPr>
          <w:p w:rsidR="00E86720" w:rsidRPr="00344057" w:rsidRDefault="00E86720" w:rsidP="00195762">
            <w:pPr>
              <w:spacing w:after="0" w:line="360" w:lineRule="auto"/>
              <w:jc w:val="both"/>
              <w:rPr>
                <w:rFonts w:ascii="Times New Roman" w:eastAsia="SimSun" w:hAnsi="Times New Roman" w:cs="Times New Roman"/>
                <w:sz w:val="28"/>
                <w:szCs w:val="28"/>
                <w:lang w:val="en-US" w:eastAsia="ru-RU"/>
              </w:rPr>
            </w:pPr>
            <w:r w:rsidRPr="00344057">
              <w:rPr>
                <w:rFonts w:ascii="Times New Roman" w:eastAsia="SimSun" w:hAnsi="Times New Roman" w:cs="Times New Roman"/>
                <w:sz w:val="28"/>
                <w:szCs w:val="28"/>
                <w:lang w:eastAsia="ru-RU"/>
              </w:rPr>
              <w:t xml:space="preserve">Рекомендуемая литература                                                                             </w:t>
            </w:r>
          </w:p>
        </w:tc>
        <w:tc>
          <w:tcPr>
            <w:tcW w:w="830" w:type="dxa"/>
            <w:shd w:val="clear" w:color="auto" w:fill="auto"/>
          </w:tcPr>
          <w:p w:rsidR="00E86720" w:rsidRPr="00344057" w:rsidRDefault="00546D50" w:rsidP="00195762">
            <w:pPr>
              <w:spacing w:after="0" w:line="240" w:lineRule="auto"/>
              <w:jc w:val="center"/>
              <w:rPr>
                <w:rFonts w:ascii="Times New Roman" w:eastAsia="SimSun" w:hAnsi="Times New Roman" w:cs="Times New Roman"/>
                <w:sz w:val="28"/>
                <w:szCs w:val="28"/>
                <w:lang w:eastAsia="ko-KR"/>
              </w:rPr>
            </w:pPr>
            <w:r w:rsidRPr="00344057">
              <w:rPr>
                <w:rFonts w:ascii="Times New Roman" w:eastAsia="SimSun" w:hAnsi="Times New Roman" w:cs="Times New Roman"/>
                <w:sz w:val="28"/>
                <w:szCs w:val="28"/>
                <w:lang w:eastAsia="ko-KR"/>
              </w:rPr>
              <w:t>1</w:t>
            </w:r>
            <w:r w:rsidR="00E86720" w:rsidRPr="00344057">
              <w:rPr>
                <w:rFonts w:ascii="Times New Roman" w:eastAsia="SimSun" w:hAnsi="Times New Roman" w:cs="Times New Roman"/>
                <w:sz w:val="28"/>
                <w:szCs w:val="28"/>
                <w:lang w:eastAsia="ko-KR"/>
              </w:rPr>
              <w:t>8</w:t>
            </w:r>
          </w:p>
        </w:tc>
      </w:tr>
    </w:tbl>
    <w:p w:rsidR="00195762" w:rsidRPr="00344057" w:rsidRDefault="00195762" w:rsidP="00195762">
      <w:pPr>
        <w:spacing w:after="0" w:line="240" w:lineRule="auto"/>
        <w:jc w:val="center"/>
        <w:rPr>
          <w:rFonts w:ascii="Times New Roman" w:eastAsia="SimSun" w:hAnsi="Times New Roman" w:cs="Times New Roman"/>
          <w:b/>
          <w:sz w:val="28"/>
          <w:szCs w:val="28"/>
          <w:lang w:eastAsia="ko-KR"/>
        </w:rPr>
      </w:pPr>
    </w:p>
    <w:p w:rsidR="00195762" w:rsidRPr="00344057" w:rsidRDefault="00195762" w:rsidP="00195762">
      <w:pPr>
        <w:spacing w:after="0" w:line="240" w:lineRule="auto"/>
        <w:jc w:val="center"/>
        <w:rPr>
          <w:rFonts w:ascii="Times New Roman" w:eastAsia="SimSun" w:hAnsi="Times New Roman" w:cs="Times New Roman"/>
          <w:b/>
          <w:sz w:val="28"/>
          <w:szCs w:val="28"/>
          <w:lang w:eastAsia="ko-KR"/>
        </w:rPr>
      </w:pPr>
    </w:p>
    <w:p w:rsidR="00195762" w:rsidRPr="00344057" w:rsidRDefault="00195762" w:rsidP="00195762">
      <w:pPr>
        <w:spacing w:after="0" w:line="240" w:lineRule="auto"/>
        <w:rPr>
          <w:rFonts w:ascii="Times New Roman" w:eastAsia="Times New Roman" w:hAnsi="Times New Roman" w:cs="Times New Roman"/>
          <w:b/>
          <w:sz w:val="28"/>
          <w:szCs w:val="28"/>
          <w:lang w:eastAsia="ru-RU"/>
        </w:rPr>
      </w:pPr>
    </w:p>
    <w:p w:rsidR="00E126C6" w:rsidRPr="00344057" w:rsidRDefault="00195762" w:rsidP="00195762">
      <w:pPr>
        <w:spacing w:after="0" w:line="240" w:lineRule="auto"/>
        <w:jc w:val="center"/>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ab/>
      </w:r>
    </w:p>
    <w:p w:rsidR="00E126C6" w:rsidRPr="00344057" w:rsidRDefault="00E126C6" w:rsidP="00195762">
      <w:pPr>
        <w:spacing w:after="0" w:line="240" w:lineRule="auto"/>
        <w:jc w:val="center"/>
        <w:rPr>
          <w:rFonts w:ascii="Times New Roman" w:eastAsia="Times New Roman" w:hAnsi="Times New Roman" w:cs="Times New Roman"/>
          <w:sz w:val="28"/>
          <w:szCs w:val="28"/>
          <w:lang w:val="kk-KZ" w:eastAsia="ru-RU"/>
        </w:rPr>
      </w:pPr>
    </w:p>
    <w:p w:rsidR="00A914A8" w:rsidRPr="00344057" w:rsidRDefault="00A914A8" w:rsidP="00195762">
      <w:pPr>
        <w:spacing w:after="0" w:line="240" w:lineRule="auto"/>
        <w:jc w:val="center"/>
        <w:rPr>
          <w:rFonts w:ascii="Times New Roman" w:eastAsia="Times New Roman" w:hAnsi="Times New Roman" w:cs="Times New Roman"/>
          <w:sz w:val="28"/>
          <w:szCs w:val="28"/>
          <w:lang w:val="kk-KZ" w:eastAsia="ru-RU"/>
        </w:rPr>
      </w:pPr>
    </w:p>
    <w:p w:rsidR="00A914A8" w:rsidRPr="00344057" w:rsidRDefault="00A914A8" w:rsidP="00195762">
      <w:pPr>
        <w:spacing w:after="0" w:line="240" w:lineRule="auto"/>
        <w:jc w:val="center"/>
        <w:rPr>
          <w:rFonts w:ascii="Times New Roman" w:eastAsia="Times New Roman" w:hAnsi="Times New Roman" w:cs="Times New Roman"/>
          <w:sz w:val="28"/>
          <w:szCs w:val="28"/>
          <w:lang w:val="kk-KZ" w:eastAsia="ru-RU"/>
        </w:rPr>
      </w:pPr>
    </w:p>
    <w:p w:rsidR="00A914A8" w:rsidRPr="00344057" w:rsidRDefault="00A914A8" w:rsidP="00195762">
      <w:pPr>
        <w:spacing w:after="0" w:line="240" w:lineRule="auto"/>
        <w:jc w:val="center"/>
        <w:rPr>
          <w:rFonts w:ascii="Times New Roman" w:eastAsia="Times New Roman" w:hAnsi="Times New Roman" w:cs="Times New Roman"/>
          <w:sz w:val="28"/>
          <w:szCs w:val="28"/>
          <w:lang w:val="kk-KZ" w:eastAsia="ru-RU"/>
        </w:rPr>
      </w:pPr>
    </w:p>
    <w:p w:rsidR="00A914A8" w:rsidRPr="00344057" w:rsidRDefault="00A914A8" w:rsidP="00195762">
      <w:pPr>
        <w:spacing w:after="0" w:line="240" w:lineRule="auto"/>
        <w:jc w:val="center"/>
        <w:rPr>
          <w:rFonts w:ascii="Times New Roman" w:eastAsia="Times New Roman" w:hAnsi="Times New Roman" w:cs="Times New Roman"/>
          <w:sz w:val="28"/>
          <w:szCs w:val="28"/>
          <w:lang w:val="kk-KZ" w:eastAsia="ru-RU"/>
        </w:rPr>
      </w:pPr>
    </w:p>
    <w:p w:rsidR="00E126C6" w:rsidRPr="00344057" w:rsidRDefault="00E126C6" w:rsidP="00195762">
      <w:pPr>
        <w:spacing w:after="0" w:line="240" w:lineRule="auto"/>
        <w:jc w:val="center"/>
        <w:rPr>
          <w:rFonts w:ascii="Times New Roman" w:eastAsia="Times New Roman" w:hAnsi="Times New Roman" w:cs="Times New Roman"/>
          <w:sz w:val="28"/>
          <w:szCs w:val="28"/>
          <w:lang w:eastAsia="ru-RU"/>
        </w:rPr>
      </w:pPr>
    </w:p>
    <w:p w:rsidR="00E126C6" w:rsidRPr="00344057" w:rsidRDefault="00E126C6" w:rsidP="00195762">
      <w:pPr>
        <w:spacing w:after="0" w:line="240" w:lineRule="auto"/>
        <w:jc w:val="center"/>
        <w:rPr>
          <w:rFonts w:ascii="Times New Roman" w:eastAsia="Times New Roman" w:hAnsi="Times New Roman" w:cs="Times New Roman"/>
          <w:sz w:val="28"/>
          <w:szCs w:val="28"/>
          <w:lang w:eastAsia="ru-RU"/>
        </w:rPr>
      </w:pPr>
    </w:p>
    <w:p w:rsidR="00E126C6" w:rsidRDefault="00E126C6" w:rsidP="00195762">
      <w:pPr>
        <w:spacing w:after="0" w:line="240" w:lineRule="auto"/>
        <w:jc w:val="center"/>
        <w:rPr>
          <w:rFonts w:ascii="Times New Roman" w:eastAsia="Times New Roman" w:hAnsi="Times New Roman" w:cs="Times New Roman"/>
          <w:sz w:val="28"/>
          <w:szCs w:val="28"/>
          <w:lang w:val="kk-KZ" w:eastAsia="ru-RU"/>
        </w:rPr>
      </w:pPr>
    </w:p>
    <w:p w:rsidR="00E126C6" w:rsidRPr="00344057" w:rsidRDefault="00E126C6" w:rsidP="00546D50">
      <w:pPr>
        <w:spacing w:after="0" w:line="240" w:lineRule="auto"/>
        <w:rPr>
          <w:rFonts w:ascii="Times New Roman" w:eastAsia="Times New Roman" w:hAnsi="Times New Roman" w:cs="Times New Roman"/>
          <w:sz w:val="28"/>
          <w:szCs w:val="28"/>
          <w:lang w:eastAsia="ru-RU"/>
        </w:rPr>
      </w:pPr>
    </w:p>
    <w:p w:rsidR="00195762" w:rsidRDefault="00195762" w:rsidP="00195762">
      <w:pPr>
        <w:spacing w:after="0" w:line="240" w:lineRule="auto"/>
        <w:jc w:val="center"/>
        <w:rPr>
          <w:rFonts w:ascii="Times New Roman" w:eastAsia="Times New Roman" w:hAnsi="Times New Roman" w:cs="Times New Roman"/>
          <w:b/>
          <w:sz w:val="28"/>
          <w:szCs w:val="28"/>
          <w:lang w:val="kk-KZ" w:eastAsia="ru-RU"/>
        </w:rPr>
      </w:pPr>
      <w:r w:rsidRPr="00344057">
        <w:rPr>
          <w:rFonts w:ascii="Times New Roman" w:eastAsia="Times New Roman" w:hAnsi="Times New Roman" w:cs="Times New Roman"/>
          <w:b/>
          <w:sz w:val="28"/>
          <w:szCs w:val="28"/>
          <w:lang w:eastAsia="ru-RU"/>
        </w:rPr>
        <w:t>Введение</w:t>
      </w:r>
    </w:p>
    <w:p w:rsidR="00FF1B7F" w:rsidRPr="00FF1B7F" w:rsidRDefault="00FF1B7F" w:rsidP="00195762">
      <w:pPr>
        <w:spacing w:after="0" w:line="240" w:lineRule="auto"/>
        <w:jc w:val="center"/>
        <w:rPr>
          <w:rFonts w:ascii="Times New Roman" w:eastAsia="Times New Roman" w:hAnsi="Times New Roman" w:cs="Times New Roman"/>
          <w:b/>
          <w:sz w:val="28"/>
          <w:szCs w:val="28"/>
          <w:lang w:val="kk-KZ" w:eastAsia="ru-RU"/>
        </w:rPr>
      </w:pPr>
    </w:p>
    <w:p w:rsidR="00E126C6" w:rsidRPr="00344057" w:rsidRDefault="00195762" w:rsidP="009C5860">
      <w:pPr>
        <w:spacing w:after="0" w:line="240" w:lineRule="auto"/>
        <w:ind w:firstLine="708"/>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Курс  «</w:t>
      </w:r>
      <w:r w:rsidR="00A914A8" w:rsidRPr="00344057">
        <w:rPr>
          <w:rFonts w:ascii="Times New Roman" w:eastAsia="Times New Roman" w:hAnsi="Times New Roman" w:cs="Times New Roman"/>
          <w:sz w:val="28"/>
          <w:szCs w:val="28"/>
          <w:lang w:val="kk-KZ" w:eastAsia="ru-RU"/>
        </w:rPr>
        <w:t>Первичный учет и документооборот</w:t>
      </w:r>
      <w:r w:rsidRPr="00344057">
        <w:rPr>
          <w:rFonts w:ascii="Times New Roman" w:eastAsia="Times New Roman" w:hAnsi="Times New Roman" w:cs="Times New Roman"/>
          <w:sz w:val="28"/>
          <w:szCs w:val="28"/>
          <w:lang w:eastAsia="ru-RU"/>
        </w:rPr>
        <w:t>» предназначен дл</w:t>
      </w:r>
      <w:r w:rsidR="009677BC" w:rsidRPr="00344057">
        <w:rPr>
          <w:rFonts w:ascii="Times New Roman" w:eastAsia="Times New Roman" w:hAnsi="Times New Roman" w:cs="Times New Roman"/>
          <w:sz w:val="28"/>
          <w:szCs w:val="28"/>
          <w:lang w:eastAsia="ru-RU"/>
        </w:rPr>
        <w:t>я студентов специальности 5В050</w:t>
      </w:r>
      <w:r w:rsidR="00A914A8" w:rsidRPr="00344057">
        <w:rPr>
          <w:rFonts w:ascii="Times New Roman" w:eastAsia="Times New Roman" w:hAnsi="Times New Roman" w:cs="Times New Roman"/>
          <w:sz w:val="28"/>
          <w:szCs w:val="28"/>
          <w:lang w:val="kk-KZ" w:eastAsia="ru-RU"/>
        </w:rPr>
        <w:t>8</w:t>
      </w:r>
      <w:r w:rsidRPr="00344057">
        <w:rPr>
          <w:rFonts w:ascii="Times New Roman" w:eastAsia="Times New Roman" w:hAnsi="Times New Roman" w:cs="Times New Roman"/>
          <w:sz w:val="28"/>
          <w:szCs w:val="28"/>
          <w:lang w:eastAsia="ru-RU"/>
        </w:rPr>
        <w:t>00 «</w:t>
      </w:r>
      <w:r w:rsidR="00A914A8" w:rsidRPr="00344057">
        <w:rPr>
          <w:rFonts w:ascii="Times New Roman" w:eastAsia="Times New Roman" w:hAnsi="Times New Roman" w:cs="Times New Roman"/>
          <w:sz w:val="28"/>
          <w:szCs w:val="28"/>
          <w:lang w:val="kk-KZ" w:eastAsia="ru-RU"/>
        </w:rPr>
        <w:t>Учет и аудит</w:t>
      </w:r>
      <w:r w:rsidRPr="00344057">
        <w:rPr>
          <w:rFonts w:ascii="Times New Roman" w:eastAsia="Times New Roman" w:hAnsi="Times New Roman" w:cs="Times New Roman"/>
          <w:sz w:val="28"/>
          <w:szCs w:val="28"/>
          <w:lang w:eastAsia="ru-RU"/>
        </w:rPr>
        <w:t xml:space="preserve">»   </w:t>
      </w:r>
      <w:r w:rsidRPr="00344057">
        <w:rPr>
          <w:rFonts w:ascii="Times New Roman" w:eastAsia="Times New Roman" w:hAnsi="Times New Roman" w:cs="Times New Roman"/>
          <w:b/>
          <w:sz w:val="28"/>
          <w:szCs w:val="28"/>
          <w:lang w:eastAsia="ru-RU"/>
        </w:rPr>
        <w:t xml:space="preserve"> </w:t>
      </w:r>
      <w:r w:rsidRPr="00344057">
        <w:rPr>
          <w:rFonts w:ascii="Times New Roman" w:eastAsia="Times New Roman" w:hAnsi="Times New Roman" w:cs="Times New Roman"/>
          <w:sz w:val="28"/>
          <w:szCs w:val="28"/>
          <w:lang w:eastAsia="ru-RU"/>
        </w:rPr>
        <w:t>содержит необходимые  материалы, позволяющих эффективно организовать работу преподавателя по данному курсу. Объединение в комплекс всех документов в сочетании с использованием кредитной технологии образования дает возможность построить процесс познания предмета с точки зрения достижения более высоких требовании к умени</w:t>
      </w:r>
      <w:r w:rsidR="009C5860" w:rsidRPr="00344057">
        <w:rPr>
          <w:rFonts w:ascii="Times New Roman" w:eastAsia="Times New Roman" w:hAnsi="Times New Roman" w:cs="Times New Roman"/>
          <w:sz w:val="28"/>
          <w:szCs w:val="28"/>
          <w:lang w:eastAsia="ru-RU"/>
        </w:rPr>
        <w:t>ям, знаниям и навыкам студента.</w:t>
      </w:r>
    </w:p>
    <w:p w:rsidR="00E126C6" w:rsidRPr="00344057" w:rsidRDefault="009C5860" w:rsidP="009C5860">
      <w:pPr>
        <w:spacing w:after="0" w:line="240" w:lineRule="auto"/>
        <w:ind w:firstLine="708"/>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 xml:space="preserve"> </w:t>
      </w:r>
      <w:r w:rsidR="00195762" w:rsidRPr="00344057">
        <w:rPr>
          <w:rFonts w:ascii="Times New Roman" w:eastAsia="Times New Roman" w:hAnsi="Times New Roman" w:cs="Times New Roman"/>
          <w:sz w:val="28"/>
          <w:szCs w:val="28"/>
          <w:lang w:eastAsia="ru-RU"/>
        </w:rPr>
        <w:t xml:space="preserve">В высших учебных заведениях, работающих по кредитной технологии, предусмотрена СРСП – самостоятельная работа студентов под руководством преподавателя. Бывают такие случаи, когда студенты не просят помощи, больше того: некоторые не знают причин своих учебных неудач и не видят недостатков в своей работе. </w:t>
      </w:r>
    </w:p>
    <w:p w:rsidR="00195762" w:rsidRPr="00344057" w:rsidRDefault="00195762" w:rsidP="009C5860">
      <w:pPr>
        <w:spacing w:after="0" w:line="240" w:lineRule="auto"/>
        <w:ind w:firstLine="708"/>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Только близкое общение преподавателей со студентами позволяет раскрыть истинную картину самостоятельной работы и совместными усилиями найти необходимые пути устранения возникших затруднений.</w:t>
      </w:r>
    </w:p>
    <w:p w:rsidR="00195762" w:rsidRPr="00344057" w:rsidRDefault="00195762" w:rsidP="00195762">
      <w:pPr>
        <w:spacing w:after="0" w:line="240" w:lineRule="auto"/>
        <w:ind w:firstLine="540"/>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 xml:space="preserve">  Обучение  нацелена на ритмичную работу, получения более прочных знаний, побуждения интереса к предмету, выявление и развитие творческих исследовательских способностей студента. </w:t>
      </w:r>
    </w:p>
    <w:p w:rsidR="00E126C6" w:rsidRPr="00344057" w:rsidRDefault="00195762" w:rsidP="00195762">
      <w:pPr>
        <w:spacing w:after="0" w:line="240" w:lineRule="auto"/>
        <w:ind w:firstLine="540"/>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Цель преподавания  дисциплины «</w:t>
      </w:r>
      <w:r w:rsidR="00344057" w:rsidRPr="00344057">
        <w:rPr>
          <w:rFonts w:ascii="Times New Roman" w:eastAsia="Times New Roman" w:hAnsi="Times New Roman" w:cs="Times New Roman"/>
          <w:sz w:val="28"/>
          <w:szCs w:val="28"/>
          <w:lang w:val="kk-KZ" w:eastAsia="ru-RU"/>
        </w:rPr>
        <w:t>Первичный учет и документооборот</w:t>
      </w:r>
      <w:r w:rsidRPr="00344057">
        <w:rPr>
          <w:rFonts w:ascii="Times New Roman" w:eastAsia="Times New Roman" w:hAnsi="Times New Roman" w:cs="Times New Roman"/>
          <w:sz w:val="28"/>
          <w:szCs w:val="28"/>
          <w:lang w:eastAsia="ru-RU"/>
        </w:rPr>
        <w:t xml:space="preserve">» - развитие интеллекта студента, его способностей к логическому мышлению, умению анализировать, т.е., в конечном счете, формирование как личности. </w:t>
      </w:r>
    </w:p>
    <w:p w:rsidR="00E126C6" w:rsidRPr="00344057" w:rsidRDefault="00195762" w:rsidP="00195762">
      <w:pPr>
        <w:spacing w:after="0" w:line="240" w:lineRule="auto"/>
        <w:ind w:firstLine="540"/>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 xml:space="preserve">Большую роль в достижении этого играет самостоятельная работа студентов (СРС). </w:t>
      </w:r>
    </w:p>
    <w:p w:rsidR="00195762" w:rsidRPr="00344057" w:rsidRDefault="00195762" w:rsidP="00195762">
      <w:pPr>
        <w:spacing w:after="0" w:line="240" w:lineRule="auto"/>
        <w:ind w:firstLine="540"/>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Самостоятельная работа есть непрерывная аудиторная и внеаудиторная работа по выполнению текущих заданий, решению задач, анализу проблемных ситуаций, разработке индивидуальных и групповых проектов, подготовке презентаций, рефератов, докладов и др.</w:t>
      </w:r>
    </w:p>
    <w:p w:rsidR="00195762" w:rsidRPr="00344057" w:rsidRDefault="00195762" w:rsidP="00195762">
      <w:pPr>
        <w:spacing w:after="0" w:line="240" w:lineRule="auto"/>
        <w:jc w:val="both"/>
        <w:rPr>
          <w:rFonts w:ascii="Times New Roman" w:eastAsia="Times New Roman" w:hAnsi="Times New Roman" w:cs="Times New Roman"/>
          <w:b/>
          <w:sz w:val="28"/>
          <w:szCs w:val="28"/>
          <w:lang w:eastAsia="ru-RU"/>
        </w:rPr>
      </w:pPr>
      <w:r w:rsidRPr="00344057">
        <w:rPr>
          <w:rFonts w:ascii="Times New Roman" w:eastAsia="Times New Roman" w:hAnsi="Times New Roman" w:cs="Times New Roman"/>
          <w:sz w:val="28"/>
          <w:szCs w:val="28"/>
          <w:lang w:eastAsia="ru-RU"/>
        </w:rPr>
        <w:t xml:space="preserve">   </w:t>
      </w:r>
      <w:r w:rsidRPr="00344057">
        <w:rPr>
          <w:rFonts w:ascii="Times New Roman" w:eastAsia="Times New Roman" w:hAnsi="Times New Roman" w:cs="Times New Roman"/>
          <w:b/>
          <w:sz w:val="28"/>
          <w:szCs w:val="28"/>
          <w:lang w:eastAsia="ru-RU"/>
        </w:rPr>
        <w:t>Цели курса:</w:t>
      </w:r>
    </w:p>
    <w:p w:rsidR="00195762" w:rsidRPr="00344057" w:rsidRDefault="00195762" w:rsidP="00AC6B66">
      <w:pPr>
        <w:numPr>
          <w:ilvl w:val="0"/>
          <w:numId w:val="3"/>
        </w:numPr>
        <w:spacing w:after="0" w:line="240" w:lineRule="auto"/>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Сформировать у ст</w:t>
      </w:r>
      <w:r w:rsidR="002A6389" w:rsidRPr="00344057">
        <w:rPr>
          <w:rFonts w:ascii="Times New Roman" w:eastAsia="Times New Roman" w:hAnsi="Times New Roman" w:cs="Times New Roman"/>
          <w:sz w:val="28"/>
          <w:szCs w:val="28"/>
          <w:lang w:eastAsia="ru-RU"/>
        </w:rPr>
        <w:t>удентов мировоззрение о</w:t>
      </w:r>
      <w:r w:rsidR="00743D14" w:rsidRPr="00344057">
        <w:rPr>
          <w:rFonts w:ascii="Times New Roman" w:eastAsia="Times New Roman" w:hAnsi="Times New Roman" w:cs="Times New Roman"/>
          <w:sz w:val="28"/>
          <w:szCs w:val="28"/>
          <w:lang w:eastAsia="ru-RU"/>
        </w:rPr>
        <w:t>б организации, введении</w:t>
      </w:r>
      <w:r w:rsidR="002A6389" w:rsidRPr="00344057">
        <w:rPr>
          <w:rFonts w:ascii="Times New Roman" w:eastAsia="Times New Roman" w:hAnsi="Times New Roman" w:cs="Times New Roman"/>
          <w:sz w:val="28"/>
          <w:szCs w:val="28"/>
          <w:lang w:eastAsia="ru-RU"/>
        </w:rPr>
        <w:t xml:space="preserve">, методики и принципах </w:t>
      </w:r>
      <w:r w:rsidRPr="00344057">
        <w:rPr>
          <w:rFonts w:ascii="Times New Roman" w:eastAsia="Times New Roman" w:hAnsi="Times New Roman" w:cs="Times New Roman"/>
          <w:sz w:val="28"/>
          <w:szCs w:val="28"/>
          <w:lang w:eastAsia="ru-RU"/>
        </w:rPr>
        <w:t xml:space="preserve"> бухгалтерского учета как  целостной системы </w:t>
      </w:r>
    </w:p>
    <w:p w:rsidR="00195762" w:rsidRPr="00344057" w:rsidRDefault="00195762" w:rsidP="00AC6B66">
      <w:pPr>
        <w:numPr>
          <w:ilvl w:val="0"/>
          <w:numId w:val="3"/>
        </w:numPr>
        <w:spacing w:after="0" w:line="240" w:lineRule="auto"/>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 xml:space="preserve">Привить студентам интерес к дисциплине через глубокое знание  </w:t>
      </w:r>
      <w:r w:rsidR="00743D14" w:rsidRPr="00344057">
        <w:rPr>
          <w:rFonts w:ascii="Times New Roman" w:eastAsia="Times New Roman" w:hAnsi="Times New Roman" w:cs="Times New Roman"/>
          <w:sz w:val="28"/>
          <w:szCs w:val="28"/>
          <w:lang w:eastAsia="ru-RU"/>
        </w:rPr>
        <w:t xml:space="preserve">ведения </w:t>
      </w:r>
      <w:r w:rsidRPr="00344057">
        <w:rPr>
          <w:rFonts w:ascii="Times New Roman" w:eastAsia="Times New Roman" w:hAnsi="Times New Roman" w:cs="Times New Roman"/>
          <w:sz w:val="28"/>
          <w:szCs w:val="28"/>
          <w:lang w:eastAsia="ru-RU"/>
        </w:rPr>
        <w:t>бухгалтерского учета</w:t>
      </w:r>
      <w:r w:rsidR="00743D14" w:rsidRPr="00344057">
        <w:rPr>
          <w:rFonts w:ascii="Times New Roman" w:eastAsia="Times New Roman" w:hAnsi="Times New Roman" w:cs="Times New Roman"/>
          <w:sz w:val="28"/>
          <w:szCs w:val="28"/>
          <w:lang w:eastAsia="ru-RU"/>
        </w:rPr>
        <w:t xml:space="preserve"> на предприятиях.</w:t>
      </w:r>
    </w:p>
    <w:p w:rsidR="00195762" w:rsidRPr="00344057" w:rsidRDefault="00195762" w:rsidP="00AC6B66">
      <w:pPr>
        <w:numPr>
          <w:ilvl w:val="0"/>
          <w:numId w:val="3"/>
        </w:numPr>
        <w:spacing w:after="0" w:line="240" w:lineRule="auto"/>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Сформировать знания о</w:t>
      </w:r>
      <w:r w:rsidR="00743D14" w:rsidRPr="00344057">
        <w:rPr>
          <w:rFonts w:ascii="Times New Roman" w:eastAsia="Times New Roman" w:hAnsi="Times New Roman" w:cs="Times New Roman"/>
          <w:sz w:val="28"/>
          <w:szCs w:val="28"/>
          <w:lang w:eastAsia="ru-RU"/>
        </w:rPr>
        <w:t>б</w:t>
      </w:r>
      <w:r w:rsidRPr="00344057">
        <w:rPr>
          <w:rFonts w:ascii="Times New Roman" w:eastAsia="Times New Roman" w:hAnsi="Times New Roman" w:cs="Times New Roman"/>
          <w:sz w:val="28"/>
          <w:szCs w:val="28"/>
          <w:lang w:eastAsia="ru-RU"/>
        </w:rPr>
        <w:t xml:space="preserve"> </w:t>
      </w:r>
      <w:r w:rsidR="00743D14" w:rsidRPr="00344057">
        <w:rPr>
          <w:rFonts w:ascii="Times New Roman" w:eastAsia="Times New Roman" w:hAnsi="Times New Roman" w:cs="Times New Roman"/>
          <w:sz w:val="28"/>
          <w:szCs w:val="28"/>
          <w:lang w:eastAsia="ru-RU"/>
        </w:rPr>
        <w:t xml:space="preserve">организации и ведения </w:t>
      </w:r>
      <w:r w:rsidRPr="00344057">
        <w:rPr>
          <w:rFonts w:ascii="Times New Roman" w:eastAsia="Times New Roman" w:hAnsi="Times New Roman" w:cs="Times New Roman"/>
          <w:sz w:val="28"/>
          <w:szCs w:val="28"/>
          <w:lang w:eastAsia="ru-RU"/>
        </w:rPr>
        <w:t xml:space="preserve"> учета для дальнейшего изучения профилирующих дисциплин</w:t>
      </w:r>
    </w:p>
    <w:p w:rsidR="00195762" w:rsidRPr="00344057" w:rsidRDefault="00195762" w:rsidP="00AC6B66">
      <w:pPr>
        <w:numPr>
          <w:ilvl w:val="0"/>
          <w:numId w:val="3"/>
        </w:numPr>
        <w:spacing w:after="0" w:line="240" w:lineRule="auto"/>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Практически применять полученные знания посредством участия в интерактивных методах обучения: деловых играх, психологических тренингах и новых информационных технологиях.</w:t>
      </w:r>
    </w:p>
    <w:p w:rsidR="00195762" w:rsidRPr="00344057" w:rsidRDefault="00195762" w:rsidP="00195762">
      <w:pPr>
        <w:tabs>
          <w:tab w:val="left" w:pos="540"/>
        </w:tabs>
        <w:spacing w:after="0" w:line="240" w:lineRule="auto"/>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b/>
          <w:sz w:val="28"/>
          <w:szCs w:val="28"/>
          <w:lang w:eastAsia="ru-RU"/>
        </w:rPr>
        <w:t xml:space="preserve">Задача </w:t>
      </w:r>
      <w:r w:rsidRPr="00344057">
        <w:rPr>
          <w:rFonts w:ascii="Times New Roman" w:eastAsia="Times New Roman" w:hAnsi="Times New Roman" w:cs="Times New Roman"/>
          <w:sz w:val="28"/>
          <w:szCs w:val="28"/>
          <w:lang w:eastAsia="ru-RU"/>
        </w:rPr>
        <w:t>состоит в том, чтобы научить студентов правильно классифицировать экономические ресурсы предприятия и источники их формирования, правильно отражать операции на счетах бухгалтерского учета, знать систему учетной регистрации фактов хозяйственной деятельности, уметь дать правильную оценку объектам учета.</w:t>
      </w:r>
    </w:p>
    <w:p w:rsidR="00195762" w:rsidRPr="00344057" w:rsidRDefault="00195762" w:rsidP="009C5860">
      <w:pPr>
        <w:tabs>
          <w:tab w:val="left" w:pos="7000"/>
          <w:tab w:val="left" w:pos="8500"/>
        </w:tabs>
        <w:spacing w:after="0" w:line="240" w:lineRule="auto"/>
        <w:jc w:val="both"/>
        <w:rPr>
          <w:rFonts w:ascii="Times New Roman" w:eastAsia="Times New Roman" w:hAnsi="Times New Roman" w:cs="Times New Roman"/>
          <w:b/>
          <w:sz w:val="28"/>
          <w:szCs w:val="28"/>
          <w:lang w:val="kk-KZ" w:eastAsia="ru-RU"/>
        </w:rPr>
      </w:pPr>
      <w:r w:rsidRPr="00344057">
        <w:rPr>
          <w:rFonts w:ascii="Times New Roman" w:eastAsia="Times New Roman" w:hAnsi="Times New Roman" w:cs="Times New Roman"/>
          <w:sz w:val="28"/>
          <w:szCs w:val="28"/>
          <w:lang w:eastAsia="ru-RU"/>
        </w:rPr>
        <w:lastRenderedPageBreak/>
        <w:t xml:space="preserve"> Объектом изучения является  стадия  развития бухгалтерского учета как науки. Обучение строится с использованием методов активного обучения (разбор конкретных ситуаций, работа в малых группах, решение задач, исследовательские работы, проведение деловых игр, презентаций и</w:t>
      </w:r>
      <w:r w:rsidR="00E126C6" w:rsidRPr="00344057">
        <w:rPr>
          <w:rFonts w:ascii="Times New Roman" w:eastAsia="Times New Roman" w:hAnsi="Times New Roman" w:cs="Times New Roman"/>
          <w:sz w:val="28"/>
          <w:szCs w:val="28"/>
          <w:lang w:eastAsia="ru-RU"/>
        </w:rPr>
        <w:t xml:space="preserve"> </w:t>
      </w:r>
      <w:r w:rsidRPr="00344057">
        <w:rPr>
          <w:rFonts w:ascii="Times New Roman" w:eastAsia="Times New Roman" w:hAnsi="Times New Roman" w:cs="Times New Roman"/>
          <w:sz w:val="28"/>
          <w:szCs w:val="28"/>
          <w:lang w:eastAsia="ru-RU"/>
        </w:rPr>
        <w:t>т.п.)</w:t>
      </w:r>
    </w:p>
    <w:p w:rsidR="00195762" w:rsidRPr="00344057" w:rsidRDefault="00195762" w:rsidP="00195762">
      <w:pPr>
        <w:spacing w:after="0" w:line="240" w:lineRule="auto"/>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 xml:space="preserve">        СРС–внеаудиторный вид занятий, является логическим продолжением самостоятельного изучения материала лекций и дополнений к нему. (Формы СРС - реферат, доклад, литературный обзор по теме, составление библиографии по теме, эссе, презентация, глоссарий).</w:t>
      </w:r>
    </w:p>
    <w:p w:rsidR="00E126C6" w:rsidRPr="00344057" w:rsidRDefault="00195762" w:rsidP="009C5860">
      <w:pPr>
        <w:spacing w:after="0" w:line="240" w:lineRule="auto"/>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 xml:space="preserve">    СРСП – проводится после освоения лекционного  материала темы и СРС по данной теме, проводится в виде контрольно-консультативного аудиторного занятия, дает студенту возможность повторно прослушать объяснение сложной для него темы, выполнить ряд практических заданий для закрепления материала, как правило, посвящается определенной теме, по которой студенты должны, предварительно готовиться.</w:t>
      </w:r>
    </w:p>
    <w:p w:rsidR="00195762" w:rsidRPr="00344057" w:rsidRDefault="00195762" w:rsidP="009C5860">
      <w:pPr>
        <w:spacing w:after="0" w:line="240" w:lineRule="auto"/>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 xml:space="preserve"> (Формы проведения СРСП: вопросно-ответная форма, беседа преподавателя со студентами по затронутым им вопросам, решение практических задач и ситуаций, выполн</w:t>
      </w:r>
      <w:r w:rsidR="009C5860" w:rsidRPr="00344057">
        <w:rPr>
          <w:rFonts w:ascii="Times New Roman" w:eastAsia="Times New Roman" w:hAnsi="Times New Roman" w:cs="Times New Roman"/>
          <w:sz w:val="28"/>
          <w:szCs w:val="28"/>
          <w:lang w:eastAsia="ru-RU"/>
        </w:rPr>
        <w:t>ение творческих заданий и т.д.</w:t>
      </w:r>
    </w:p>
    <w:p w:rsidR="00E126C6" w:rsidRPr="00344057" w:rsidRDefault="00E126C6" w:rsidP="009C5860">
      <w:pPr>
        <w:spacing w:after="0" w:line="240" w:lineRule="auto"/>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34405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195762" w:rsidRPr="00344057" w:rsidRDefault="00195762" w:rsidP="00195762">
      <w:pPr>
        <w:spacing w:after="0" w:line="240" w:lineRule="auto"/>
        <w:ind w:firstLine="540"/>
        <w:jc w:val="both"/>
        <w:rPr>
          <w:rFonts w:ascii="Times New Roman" w:eastAsia="Times New Roman" w:hAnsi="Times New Roman" w:cs="Times New Roman"/>
          <w:b/>
          <w:sz w:val="28"/>
          <w:szCs w:val="28"/>
          <w:lang w:eastAsia="ru-RU"/>
        </w:rPr>
      </w:pPr>
      <w:r w:rsidRPr="00344057">
        <w:rPr>
          <w:rFonts w:ascii="Times New Roman" w:eastAsia="Times New Roman" w:hAnsi="Times New Roman" w:cs="Times New Roman"/>
          <w:b/>
          <w:sz w:val="28"/>
          <w:szCs w:val="28"/>
          <w:lang w:eastAsia="ru-RU"/>
        </w:rPr>
        <w:lastRenderedPageBreak/>
        <w:t>Организация самостоятельной работы студента по дисциплине «</w:t>
      </w:r>
      <w:r w:rsidR="00344057" w:rsidRPr="00344057">
        <w:rPr>
          <w:rFonts w:ascii="Times New Roman" w:eastAsia="Times New Roman" w:hAnsi="Times New Roman" w:cs="Times New Roman"/>
          <w:b/>
          <w:sz w:val="28"/>
          <w:szCs w:val="28"/>
          <w:lang w:val="kk-KZ" w:eastAsia="ru-RU"/>
        </w:rPr>
        <w:t>Первичный учет и документооборот</w:t>
      </w:r>
      <w:r w:rsidRPr="00344057">
        <w:rPr>
          <w:rFonts w:ascii="Times New Roman" w:eastAsia="Times New Roman" w:hAnsi="Times New Roman" w:cs="Times New Roman"/>
          <w:b/>
          <w:sz w:val="28"/>
          <w:szCs w:val="28"/>
          <w:lang w:eastAsia="ru-RU"/>
        </w:rPr>
        <w:t>».</w:t>
      </w:r>
    </w:p>
    <w:p w:rsidR="00195762" w:rsidRPr="00344057" w:rsidRDefault="00195762" w:rsidP="00195762">
      <w:pPr>
        <w:spacing w:after="0" w:line="240" w:lineRule="auto"/>
        <w:ind w:firstLine="540"/>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 xml:space="preserve">По дисциплине следует различать </w:t>
      </w:r>
      <w:r w:rsidRPr="00344057">
        <w:rPr>
          <w:rFonts w:ascii="Times New Roman" w:eastAsia="Times New Roman" w:hAnsi="Times New Roman" w:cs="Times New Roman"/>
          <w:i/>
          <w:sz w:val="28"/>
          <w:szCs w:val="28"/>
          <w:lang w:eastAsia="ru-RU"/>
        </w:rPr>
        <w:t>самостоятельную работу (</w:t>
      </w:r>
      <w:r w:rsidRPr="00344057">
        <w:rPr>
          <w:rFonts w:ascii="Times New Roman" w:eastAsia="Times New Roman" w:hAnsi="Times New Roman" w:cs="Times New Roman"/>
          <w:sz w:val="28"/>
          <w:szCs w:val="28"/>
          <w:lang w:eastAsia="ru-RU"/>
        </w:rPr>
        <w:t>СРС</w:t>
      </w:r>
      <w:r w:rsidRPr="00344057">
        <w:rPr>
          <w:rFonts w:ascii="Times New Roman" w:eastAsia="Times New Roman" w:hAnsi="Times New Roman" w:cs="Times New Roman"/>
          <w:i/>
          <w:sz w:val="28"/>
          <w:szCs w:val="28"/>
          <w:lang w:eastAsia="ru-RU"/>
        </w:rPr>
        <w:t>), учебно-исследовательскую работу (</w:t>
      </w:r>
      <w:r w:rsidRPr="00344057">
        <w:rPr>
          <w:rFonts w:ascii="Times New Roman" w:eastAsia="Times New Roman" w:hAnsi="Times New Roman" w:cs="Times New Roman"/>
          <w:sz w:val="28"/>
          <w:szCs w:val="28"/>
          <w:lang w:eastAsia="ru-RU"/>
        </w:rPr>
        <w:t>УИРС</w:t>
      </w:r>
      <w:r w:rsidRPr="00344057">
        <w:rPr>
          <w:rFonts w:ascii="Times New Roman" w:eastAsia="Times New Roman" w:hAnsi="Times New Roman" w:cs="Times New Roman"/>
          <w:i/>
          <w:sz w:val="28"/>
          <w:szCs w:val="28"/>
          <w:lang w:eastAsia="ru-RU"/>
        </w:rPr>
        <w:t>), научно- исследовательскую работу (</w:t>
      </w:r>
      <w:r w:rsidRPr="00344057">
        <w:rPr>
          <w:rFonts w:ascii="Times New Roman" w:eastAsia="Times New Roman" w:hAnsi="Times New Roman" w:cs="Times New Roman"/>
          <w:sz w:val="28"/>
          <w:szCs w:val="28"/>
          <w:lang w:eastAsia="ru-RU"/>
        </w:rPr>
        <w:t>НИРС</w:t>
      </w:r>
      <w:r w:rsidRPr="00344057">
        <w:rPr>
          <w:rFonts w:ascii="Times New Roman" w:eastAsia="Times New Roman" w:hAnsi="Times New Roman" w:cs="Times New Roman"/>
          <w:i/>
          <w:sz w:val="28"/>
          <w:szCs w:val="28"/>
          <w:lang w:eastAsia="ru-RU"/>
        </w:rPr>
        <w:t xml:space="preserve">), </w:t>
      </w:r>
      <w:r w:rsidRPr="00344057">
        <w:rPr>
          <w:rFonts w:ascii="Times New Roman" w:eastAsia="Times New Roman" w:hAnsi="Times New Roman" w:cs="Times New Roman"/>
          <w:sz w:val="28"/>
          <w:szCs w:val="28"/>
          <w:lang w:eastAsia="ru-RU"/>
        </w:rPr>
        <w:t>СРС присутствует в каждой теме, проводится в рамках учебного плана, является обязательным элементом в изучении предмета.</w:t>
      </w:r>
    </w:p>
    <w:p w:rsidR="00195762" w:rsidRPr="00344057" w:rsidRDefault="00195762" w:rsidP="00195762">
      <w:pPr>
        <w:spacing w:after="0" w:line="240" w:lineRule="auto"/>
        <w:ind w:firstLine="540"/>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 xml:space="preserve">УИРС организуется по отдельным темам, которые требуют углубленного изучения, по ним поставлены лабораторные занятия, студент может продолжить творческий поиск, проводя эксперименты, рассматривая различные варианты. </w:t>
      </w:r>
    </w:p>
    <w:p w:rsidR="00195762" w:rsidRPr="00344057" w:rsidRDefault="00195762" w:rsidP="00195762">
      <w:pPr>
        <w:spacing w:after="0" w:line="240" w:lineRule="auto"/>
        <w:ind w:firstLine="540"/>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По дисциплине «</w:t>
      </w:r>
      <w:r w:rsidR="00436D9F">
        <w:rPr>
          <w:rFonts w:ascii="Times New Roman" w:eastAsia="Times New Roman" w:hAnsi="Times New Roman" w:cs="Times New Roman"/>
          <w:sz w:val="28"/>
          <w:szCs w:val="28"/>
          <w:lang w:val="kk-KZ" w:eastAsia="ru-RU"/>
        </w:rPr>
        <w:t>Первичный учет и документооборот</w:t>
      </w:r>
      <w:r w:rsidRPr="00344057">
        <w:rPr>
          <w:rFonts w:ascii="Times New Roman" w:eastAsia="Times New Roman" w:hAnsi="Times New Roman" w:cs="Times New Roman"/>
          <w:sz w:val="28"/>
          <w:szCs w:val="28"/>
          <w:lang w:eastAsia="ru-RU"/>
        </w:rPr>
        <w:t xml:space="preserve">» - это может быть </w:t>
      </w:r>
      <w:r w:rsidRPr="00344057">
        <w:rPr>
          <w:rFonts w:ascii="Times New Roman" w:eastAsia="Times New Roman" w:hAnsi="Times New Roman" w:cs="Times New Roman"/>
          <w:i/>
          <w:sz w:val="28"/>
          <w:szCs w:val="28"/>
          <w:lang w:eastAsia="ru-RU"/>
        </w:rPr>
        <w:t xml:space="preserve">составление эссе, написание доклада, реферата по теме, подготовка презентаций. </w:t>
      </w:r>
      <w:r w:rsidRPr="00344057">
        <w:rPr>
          <w:rFonts w:ascii="Times New Roman" w:eastAsia="Times New Roman" w:hAnsi="Times New Roman" w:cs="Times New Roman"/>
          <w:sz w:val="28"/>
          <w:szCs w:val="28"/>
          <w:lang w:eastAsia="ru-RU"/>
        </w:rPr>
        <w:t xml:space="preserve"> </w:t>
      </w:r>
    </w:p>
    <w:p w:rsidR="00195762" w:rsidRPr="00344057" w:rsidRDefault="00195762" w:rsidP="00195762">
      <w:pPr>
        <w:spacing w:after="0" w:line="240" w:lineRule="auto"/>
        <w:ind w:firstLine="540"/>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Результаты СРС во многом определяются правильным планированием.</w:t>
      </w:r>
    </w:p>
    <w:p w:rsidR="00195762" w:rsidRPr="00344057" w:rsidRDefault="00195762" w:rsidP="00195762">
      <w:pPr>
        <w:tabs>
          <w:tab w:val="left" w:pos="540"/>
        </w:tabs>
        <w:spacing w:after="0" w:line="240" w:lineRule="auto"/>
        <w:ind w:firstLine="540"/>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 xml:space="preserve">СРС предполагает усвоение изучаемого материала самостоятельно и выполнение домашнего задания. </w:t>
      </w:r>
    </w:p>
    <w:p w:rsidR="00195762" w:rsidRPr="00344057" w:rsidRDefault="00195762" w:rsidP="00195762">
      <w:pPr>
        <w:spacing w:after="0" w:line="240" w:lineRule="auto"/>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СРСП – изучение материала с помощью преподавателя на занятии (</w:t>
      </w:r>
      <w:r w:rsidRPr="00344057">
        <w:rPr>
          <w:rFonts w:ascii="Times New Roman" w:eastAsia="Times New Roman" w:hAnsi="Times New Roman" w:cs="Times New Roman"/>
          <w:sz w:val="28"/>
          <w:szCs w:val="28"/>
          <w:lang w:val="en-US" w:eastAsia="ru-RU"/>
        </w:rPr>
        <w:t>Office</w:t>
      </w:r>
      <w:r w:rsidRPr="00344057">
        <w:rPr>
          <w:rFonts w:ascii="Times New Roman" w:eastAsia="Times New Roman" w:hAnsi="Times New Roman" w:cs="Times New Roman"/>
          <w:sz w:val="28"/>
          <w:szCs w:val="28"/>
          <w:lang w:eastAsia="ru-RU"/>
        </w:rPr>
        <w:t xml:space="preserve"> </w:t>
      </w:r>
      <w:r w:rsidRPr="00344057">
        <w:rPr>
          <w:rFonts w:ascii="Times New Roman" w:eastAsia="Times New Roman" w:hAnsi="Times New Roman" w:cs="Times New Roman"/>
          <w:sz w:val="28"/>
          <w:szCs w:val="28"/>
          <w:lang w:val="en-US" w:eastAsia="ru-RU"/>
        </w:rPr>
        <w:t>House</w:t>
      </w:r>
      <w:r w:rsidRPr="00344057">
        <w:rPr>
          <w:rFonts w:ascii="Times New Roman" w:eastAsia="Times New Roman" w:hAnsi="Times New Roman" w:cs="Times New Roman"/>
          <w:sz w:val="28"/>
          <w:szCs w:val="28"/>
          <w:lang w:eastAsia="ru-RU"/>
        </w:rPr>
        <w:t xml:space="preserve">). Учебный материал построен таким образом, что предполагает тесное переплетение всех форм учебной формы. СРС и СРСП избирательно проводится на практическом занятии, поэтому весь учебный материал в  </w:t>
      </w:r>
      <w:r w:rsidRPr="00344057">
        <w:rPr>
          <w:rFonts w:ascii="Times New Roman" w:eastAsia="Times New Roman" w:hAnsi="Times New Roman" w:cs="Times New Roman"/>
          <w:sz w:val="28"/>
          <w:szCs w:val="28"/>
          <w:lang w:val="en-US" w:eastAsia="ru-RU"/>
        </w:rPr>
        <w:t>Syllabus</w:t>
      </w:r>
      <w:r w:rsidRPr="00344057">
        <w:rPr>
          <w:rFonts w:ascii="Times New Roman" w:eastAsia="Times New Roman" w:hAnsi="Times New Roman" w:cs="Times New Roman"/>
          <w:sz w:val="28"/>
          <w:szCs w:val="28"/>
          <w:lang w:eastAsia="ru-RU"/>
        </w:rPr>
        <w:t>е  пред</w:t>
      </w:r>
      <w:bookmarkStart w:id="0" w:name="_GoBack"/>
      <w:bookmarkEnd w:id="0"/>
      <w:r w:rsidRPr="00344057">
        <w:rPr>
          <w:rFonts w:ascii="Times New Roman" w:eastAsia="Times New Roman" w:hAnsi="Times New Roman" w:cs="Times New Roman"/>
          <w:sz w:val="28"/>
          <w:szCs w:val="28"/>
          <w:lang w:eastAsia="ru-RU"/>
        </w:rPr>
        <w:t>ставлен, как единое органическое целое.</w:t>
      </w:r>
    </w:p>
    <w:p w:rsidR="00195762" w:rsidRPr="00344057" w:rsidRDefault="00195762" w:rsidP="00195762">
      <w:pPr>
        <w:tabs>
          <w:tab w:val="left" w:pos="540"/>
        </w:tabs>
        <w:spacing w:after="0" w:line="240" w:lineRule="auto"/>
        <w:ind w:firstLine="540"/>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Конспект лекции дает ориентир студенту, на что обратить внимание при изучении той или иной темы, закладывает в сознание основной понятийный аппарат и термины. Для достаточного усвоения дисциплины студент обязан проработать всю рекомендуемую литературу и выполнить весь объем самостоятельной работы.</w:t>
      </w:r>
    </w:p>
    <w:p w:rsidR="00195762" w:rsidRPr="00344057" w:rsidRDefault="00195762" w:rsidP="00195762">
      <w:pPr>
        <w:tabs>
          <w:tab w:val="left" w:pos="360"/>
          <w:tab w:val="left" w:pos="540"/>
        </w:tabs>
        <w:spacing w:after="0" w:line="240" w:lineRule="auto"/>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 xml:space="preserve">       Тестовые задания позволяют студенту проверить свои знания по предмету для сдачи соответствующего кредита, а также рейтингового контроля, получения зачета, экзамена.</w:t>
      </w:r>
    </w:p>
    <w:p w:rsidR="00195762" w:rsidRPr="00344057" w:rsidRDefault="00195762" w:rsidP="00195762">
      <w:pPr>
        <w:tabs>
          <w:tab w:val="left" w:pos="360"/>
          <w:tab w:val="left" w:pos="540"/>
        </w:tabs>
        <w:spacing w:after="0" w:line="240" w:lineRule="auto"/>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 xml:space="preserve">       В основу составленного методического указания  положена идея кредитной технологии образования, которая зарегистрирована, как объект интеллектуальной собственности под названием «Технология адаптации системы высшего образования Республики Казахстан к требованиям Лиссабонской Конвенции, о признании квалификации, относящейся к высшему образованию в Европейском регионе» № 682 15 ноября 1999г.</w:t>
      </w:r>
    </w:p>
    <w:p w:rsidR="00195762" w:rsidRPr="00344057" w:rsidRDefault="00195762" w:rsidP="00195762">
      <w:pPr>
        <w:numPr>
          <w:ilvl w:val="0"/>
          <w:numId w:val="1"/>
        </w:numPr>
        <w:spacing w:after="0" w:line="240" w:lineRule="auto"/>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i/>
          <w:sz w:val="28"/>
          <w:szCs w:val="28"/>
          <w:lang w:eastAsia="ru-RU"/>
        </w:rPr>
        <w:t xml:space="preserve">бегло прочитать </w:t>
      </w:r>
      <w:r w:rsidRPr="00344057">
        <w:rPr>
          <w:rFonts w:ascii="Times New Roman" w:eastAsia="Times New Roman" w:hAnsi="Times New Roman" w:cs="Times New Roman"/>
          <w:sz w:val="28"/>
          <w:szCs w:val="28"/>
          <w:lang w:eastAsia="ru-RU"/>
        </w:rPr>
        <w:t>(</w:t>
      </w:r>
      <w:r w:rsidRPr="00344057">
        <w:rPr>
          <w:rFonts w:ascii="Times New Roman" w:eastAsia="Times New Roman" w:hAnsi="Times New Roman" w:cs="Times New Roman"/>
          <w:sz w:val="28"/>
          <w:szCs w:val="28"/>
          <w:lang w:val="en-US" w:eastAsia="ru-RU"/>
        </w:rPr>
        <w:t>Skim</w:t>
      </w:r>
      <w:r w:rsidRPr="00344057">
        <w:rPr>
          <w:rFonts w:ascii="Times New Roman" w:eastAsia="Times New Roman" w:hAnsi="Times New Roman" w:cs="Times New Roman"/>
          <w:sz w:val="28"/>
          <w:szCs w:val="28"/>
          <w:lang w:eastAsia="ru-RU"/>
        </w:rPr>
        <w:t>) – прочитать заданный материал согласно «Программе обучения (</w:t>
      </w:r>
      <w:r w:rsidRPr="00344057">
        <w:rPr>
          <w:rFonts w:ascii="Times New Roman" w:eastAsia="Times New Roman" w:hAnsi="Times New Roman" w:cs="Times New Roman"/>
          <w:sz w:val="28"/>
          <w:szCs w:val="28"/>
          <w:lang w:val="en-US" w:eastAsia="ru-RU"/>
        </w:rPr>
        <w:t>Syllabus</w:t>
      </w:r>
      <w:r w:rsidRPr="00344057">
        <w:rPr>
          <w:rFonts w:ascii="Times New Roman" w:eastAsia="Times New Roman" w:hAnsi="Times New Roman" w:cs="Times New Roman"/>
          <w:sz w:val="28"/>
          <w:szCs w:val="28"/>
          <w:lang w:eastAsia="ru-RU"/>
        </w:rPr>
        <w:t>)».</w:t>
      </w:r>
    </w:p>
    <w:p w:rsidR="00195762" w:rsidRPr="00344057" w:rsidRDefault="00195762" w:rsidP="00195762">
      <w:pPr>
        <w:numPr>
          <w:ilvl w:val="0"/>
          <w:numId w:val="1"/>
        </w:numPr>
        <w:spacing w:after="0" w:line="240" w:lineRule="auto"/>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i/>
          <w:sz w:val="28"/>
          <w:szCs w:val="28"/>
          <w:lang w:eastAsia="ru-RU"/>
        </w:rPr>
        <w:t>подготовить обзор по теме (</w:t>
      </w:r>
      <w:r w:rsidRPr="00344057">
        <w:rPr>
          <w:rFonts w:ascii="Times New Roman" w:eastAsia="Times New Roman" w:hAnsi="Times New Roman" w:cs="Times New Roman"/>
          <w:i/>
          <w:sz w:val="28"/>
          <w:szCs w:val="28"/>
          <w:lang w:val="en-US" w:eastAsia="ru-RU"/>
        </w:rPr>
        <w:t>Review</w:t>
      </w:r>
      <w:r w:rsidRPr="00344057">
        <w:rPr>
          <w:rFonts w:ascii="Times New Roman" w:eastAsia="Times New Roman" w:hAnsi="Times New Roman" w:cs="Times New Roman"/>
          <w:i/>
          <w:sz w:val="28"/>
          <w:szCs w:val="28"/>
          <w:lang w:eastAsia="ru-RU"/>
        </w:rPr>
        <w:t xml:space="preserve">) </w:t>
      </w:r>
      <w:r w:rsidRPr="00344057">
        <w:rPr>
          <w:rFonts w:ascii="Times New Roman" w:eastAsia="Times New Roman" w:hAnsi="Times New Roman" w:cs="Times New Roman"/>
          <w:sz w:val="28"/>
          <w:szCs w:val="28"/>
          <w:lang w:eastAsia="ru-RU"/>
        </w:rPr>
        <w:t>– письменно написать краткий литературный обзор на 1-2 стр. по рекомендуемой теме с привлечениями дополнительного материала из печати и информационных ресурсов Интернета (обычно задается в начале изучения дисциплины, это может быть обзор научных школ и концепций)</w:t>
      </w:r>
    </w:p>
    <w:p w:rsidR="00195762" w:rsidRPr="00344057" w:rsidRDefault="00195762" w:rsidP="00195762">
      <w:pPr>
        <w:numPr>
          <w:ilvl w:val="0"/>
          <w:numId w:val="1"/>
        </w:numPr>
        <w:spacing w:after="0" w:line="240" w:lineRule="auto"/>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i/>
          <w:sz w:val="28"/>
          <w:szCs w:val="28"/>
          <w:lang w:eastAsia="ru-RU"/>
        </w:rPr>
        <w:t>написать глоссарий (</w:t>
      </w:r>
      <w:r w:rsidRPr="00344057">
        <w:rPr>
          <w:rFonts w:ascii="Times New Roman" w:eastAsia="Times New Roman" w:hAnsi="Times New Roman" w:cs="Times New Roman"/>
          <w:i/>
          <w:sz w:val="28"/>
          <w:szCs w:val="28"/>
          <w:lang w:val="en-US" w:eastAsia="ru-RU"/>
        </w:rPr>
        <w:t>Glossary</w:t>
      </w:r>
      <w:r w:rsidRPr="00344057">
        <w:rPr>
          <w:rFonts w:ascii="Times New Roman" w:eastAsia="Times New Roman" w:hAnsi="Times New Roman" w:cs="Times New Roman"/>
          <w:i/>
          <w:sz w:val="28"/>
          <w:szCs w:val="28"/>
          <w:lang w:eastAsia="ru-RU"/>
        </w:rPr>
        <w:t xml:space="preserve">) </w:t>
      </w:r>
      <w:r w:rsidRPr="00344057">
        <w:rPr>
          <w:rFonts w:ascii="Times New Roman" w:eastAsia="Times New Roman" w:hAnsi="Times New Roman" w:cs="Times New Roman"/>
          <w:sz w:val="28"/>
          <w:szCs w:val="28"/>
          <w:lang w:eastAsia="ru-RU"/>
        </w:rPr>
        <w:t>–краткое разъяснение терминов и понятий на казахском или русском языках с переводом их на английский язык; выполняется по заданной теме.</w:t>
      </w:r>
    </w:p>
    <w:p w:rsidR="00195762" w:rsidRPr="00344057" w:rsidRDefault="00195762" w:rsidP="00195762">
      <w:pPr>
        <w:numPr>
          <w:ilvl w:val="0"/>
          <w:numId w:val="1"/>
        </w:numPr>
        <w:spacing w:after="0" w:line="240" w:lineRule="auto"/>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i/>
          <w:sz w:val="28"/>
          <w:szCs w:val="28"/>
          <w:lang w:eastAsia="ru-RU"/>
        </w:rPr>
        <w:lastRenderedPageBreak/>
        <w:t>презентация (</w:t>
      </w:r>
      <w:r w:rsidRPr="00344057">
        <w:rPr>
          <w:rFonts w:ascii="Times New Roman" w:eastAsia="Times New Roman" w:hAnsi="Times New Roman" w:cs="Times New Roman"/>
          <w:i/>
          <w:sz w:val="28"/>
          <w:szCs w:val="28"/>
          <w:lang w:val="en-US" w:eastAsia="ru-RU"/>
        </w:rPr>
        <w:t>Presentation</w:t>
      </w:r>
      <w:r w:rsidRPr="00344057">
        <w:rPr>
          <w:rFonts w:ascii="Times New Roman" w:eastAsia="Times New Roman" w:hAnsi="Times New Roman" w:cs="Times New Roman"/>
          <w:i/>
          <w:sz w:val="28"/>
          <w:szCs w:val="28"/>
          <w:lang w:eastAsia="ru-RU"/>
        </w:rPr>
        <w:t xml:space="preserve">) </w:t>
      </w:r>
      <w:r w:rsidRPr="00344057">
        <w:rPr>
          <w:rFonts w:ascii="Times New Roman" w:eastAsia="Times New Roman" w:hAnsi="Times New Roman" w:cs="Times New Roman"/>
          <w:sz w:val="28"/>
          <w:szCs w:val="28"/>
          <w:lang w:eastAsia="ru-RU"/>
        </w:rPr>
        <w:t>– студент может выбрать любую тему для презентации и выразить свое понимание или непонимание какого-либо аспекта, рассматриваемого в презентации; время презентации -8-10 минут; презентация оценивается по критерию: насколько раскрыта тема и вызвала интерес окружающих, а также насколько профессионально подошел студент к рассматриваемой проблеме.</w:t>
      </w:r>
    </w:p>
    <w:p w:rsidR="00195762" w:rsidRPr="00344057" w:rsidRDefault="00195762" w:rsidP="00195762">
      <w:pPr>
        <w:numPr>
          <w:ilvl w:val="0"/>
          <w:numId w:val="1"/>
        </w:numPr>
        <w:spacing w:after="0" w:line="240" w:lineRule="auto"/>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i/>
          <w:sz w:val="28"/>
          <w:szCs w:val="28"/>
          <w:lang w:eastAsia="ru-RU"/>
        </w:rPr>
        <w:t>построение дерева целей (</w:t>
      </w:r>
      <w:r w:rsidRPr="00344057">
        <w:rPr>
          <w:rFonts w:ascii="Times New Roman" w:eastAsia="Times New Roman" w:hAnsi="Times New Roman" w:cs="Times New Roman"/>
          <w:i/>
          <w:sz w:val="28"/>
          <w:szCs w:val="28"/>
          <w:lang w:val="en-US" w:eastAsia="ru-RU"/>
        </w:rPr>
        <w:t>Objective</w:t>
      </w:r>
      <w:r w:rsidRPr="00344057">
        <w:rPr>
          <w:rFonts w:ascii="Times New Roman" w:eastAsia="Times New Roman" w:hAnsi="Times New Roman" w:cs="Times New Roman"/>
          <w:i/>
          <w:sz w:val="28"/>
          <w:szCs w:val="28"/>
          <w:lang w:eastAsia="ru-RU"/>
        </w:rPr>
        <w:t xml:space="preserve"> </w:t>
      </w:r>
      <w:r w:rsidRPr="00344057">
        <w:rPr>
          <w:rFonts w:ascii="Times New Roman" w:eastAsia="Times New Roman" w:hAnsi="Times New Roman" w:cs="Times New Roman"/>
          <w:i/>
          <w:sz w:val="28"/>
          <w:szCs w:val="28"/>
          <w:lang w:val="en-US" w:eastAsia="ru-RU"/>
        </w:rPr>
        <w:t>Tree</w:t>
      </w:r>
      <w:r w:rsidRPr="00344057">
        <w:rPr>
          <w:rFonts w:ascii="Times New Roman" w:eastAsia="Times New Roman" w:hAnsi="Times New Roman" w:cs="Times New Roman"/>
          <w:i/>
          <w:sz w:val="28"/>
          <w:szCs w:val="28"/>
          <w:lang w:eastAsia="ru-RU"/>
        </w:rPr>
        <w:t>)</w:t>
      </w:r>
      <w:r w:rsidRPr="00344057">
        <w:rPr>
          <w:rFonts w:ascii="Times New Roman" w:eastAsia="Times New Roman" w:hAnsi="Times New Roman" w:cs="Times New Roman"/>
          <w:sz w:val="28"/>
          <w:szCs w:val="28"/>
          <w:lang w:eastAsia="ru-RU"/>
        </w:rPr>
        <w:t xml:space="preserve"> для этого выбрать проблему, обозначить цели по уровням; определить задания на всех уровнях и реалистичные планы; определить место государственных структур и других организаций в достижении этих целей; выбрать измерители качества работы и формы контроля заданий. При построении дерева целей следует придерживаться образца, рассмотренного на практическом занятии.</w:t>
      </w:r>
    </w:p>
    <w:p w:rsidR="00195762" w:rsidRPr="00344057" w:rsidRDefault="00195762" w:rsidP="00195762">
      <w:pPr>
        <w:numPr>
          <w:ilvl w:val="0"/>
          <w:numId w:val="1"/>
        </w:numPr>
        <w:spacing w:after="0" w:line="240" w:lineRule="auto"/>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i/>
          <w:sz w:val="28"/>
          <w:szCs w:val="28"/>
          <w:lang w:eastAsia="ru-RU"/>
        </w:rPr>
        <w:t>деловые игры (</w:t>
      </w:r>
      <w:r w:rsidRPr="00344057">
        <w:rPr>
          <w:rFonts w:ascii="Times New Roman" w:eastAsia="Times New Roman" w:hAnsi="Times New Roman" w:cs="Times New Roman"/>
          <w:i/>
          <w:sz w:val="28"/>
          <w:szCs w:val="28"/>
          <w:lang w:val="en-US" w:eastAsia="ru-RU"/>
        </w:rPr>
        <w:t>Business</w:t>
      </w:r>
      <w:r w:rsidRPr="00344057">
        <w:rPr>
          <w:rFonts w:ascii="Times New Roman" w:eastAsia="Times New Roman" w:hAnsi="Times New Roman" w:cs="Times New Roman"/>
          <w:i/>
          <w:sz w:val="28"/>
          <w:szCs w:val="28"/>
          <w:lang w:eastAsia="ru-RU"/>
        </w:rPr>
        <w:t xml:space="preserve"> </w:t>
      </w:r>
      <w:r w:rsidRPr="00344057">
        <w:rPr>
          <w:rFonts w:ascii="Times New Roman" w:eastAsia="Times New Roman" w:hAnsi="Times New Roman" w:cs="Times New Roman"/>
          <w:i/>
          <w:sz w:val="28"/>
          <w:szCs w:val="28"/>
          <w:lang w:val="en-US" w:eastAsia="ru-RU"/>
        </w:rPr>
        <w:t>Game</w:t>
      </w:r>
      <w:r w:rsidRPr="00344057">
        <w:rPr>
          <w:rFonts w:ascii="Times New Roman" w:eastAsia="Times New Roman" w:hAnsi="Times New Roman" w:cs="Times New Roman"/>
          <w:i/>
          <w:sz w:val="28"/>
          <w:szCs w:val="28"/>
          <w:lang w:eastAsia="ru-RU"/>
        </w:rPr>
        <w:t xml:space="preserve">) – </w:t>
      </w:r>
      <w:r w:rsidRPr="00344057">
        <w:rPr>
          <w:rFonts w:ascii="Times New Roman" w:eastAsia="Times New Roman" w:hAnsi="Times New Roman" w:cs="Times New Roman"/>
          <w:sz w:val="28"/>
          <w:szCs w:val="28"/>
          <w:lang w:eastAsia="ru-RU"/>
        </w:rPr>
        <w:t>по экономическим дисциплинам в каждом департаменте имеется серия деловых игр (ролевых и командных), которые помогают выработать у студента навыки, необходимые для будущей профессиональной деятельности. По некоторым играм нужна подготовка или завершение в библиотеке, на производстве.</w:t>
      </w:r>
    </w:p>
    <w:p w:rsidR="00195762" w:rsidRPr="00344057" w:rsidRDefault="00195762" w:rsidP="00195762">
      <w:pPr>
        <w:numPr>
          <w:ilvl w:val="0"/>
          <w:numId w:val="1"/>
        </w:numPr>
        <w:spacing w:after="0" w:line="240" w:lineRule="auto"/>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i/>
          <w:sz w:val="28"/>
          <w:szCs w:val="28"/>
          <w:lang w:eastAsia="ru-RU"/>
        </w:rPr>
        <w:t>учебные, конкретные ситуации (</w:t>
      </w:r>
      <w:r w:rsidRPr="00344057">
        <w:rPr>
          <w:rFonts w:ascii="Times New Roman" w:eastAsia="Times New Roman" w:hAnsi="Times New Roman" w:cs="Times New Roman"/>
          <w:i/>
          <w:sz w:val="28"/>
          <w:szCs w:val="28"/>
          <w:lang w:val="en-US" w:eastAsia="ru-RU"/>
        </w:rPr>
        <w:t>Case</w:t>
      </w:r>
      <w:r w:rsidRPr="00344057">
        <w:rPr>
          <w:rFonts w:ascii="Times New Roman" w:eastAsia="Times New Roman" w:hAnsi="Times New Roman" w:cs="Times New Roman"/>
          <w:i/>
          <w:sz w:val="28"/>
          <w:szCs w:val="28"/>
          <w:lang w:eastAsia="ru-RU"/>
        </w:rPr>
        <w:t xml:space="preserve"> </w:t>
      </w:r>
      <w:r w:rsidRPr="00344057">
        <w:rPr>
          <w:rFonts w:ascii="Times New Roman" w:eastAsia="Times New Roman" w:hAnsi="Times New Roman" w:cs="Times New Roman"/>
          <w:i/>
          <w:sz w:val="28"/>
          <w:szCs w:val="28"/>
          <w:lang w:val="en-US" w:eastAsia="ru-RU"/>
        </w:rPr>
        <w:t>Study</w:t>
      </w:r>
      <w:r w:rsidRPr="00344057">
        <w:rPr>
          <w:rFonts w:ascii="Times New Roman" w:eastAsia="Times New Roman" w:hAnsi="Times New Roman" w:cs="Times New Roman"/>
          <w:i/>
          <w:sz w:val="28"/>
          <w:szCs w:val="28"/>
          <w:lang w:eastAsia="ru-RU"/>
        </w:rPr>
        <w:t>)</w:t>
      </w:r>
      <w:r w:rsidRPr="00344057">
        <w:rPr>
          <w:rFonts w:ascii="Times New Roman" w:eastAsia="Times New Roman" w:hAnsi="Times New Roman" w:cs="Times New Roman"/>
          <w:sz w:val="28"/>
          <w:szCs w:val="28"/>
          <w:lang w:eastAsia="ru-RU"/>
        </w:rPr>
        <w:tab/>
        <w:t>- студентам предлагается множество простых и сложных ситуаций, по которым предстоит ответить на вопросы или написать свое видение проблемы; наиболее подготовленные студенты могут написать свой кейс.</w:t>
      </w:r>
    </w:p>
    <w:p w:rsidR="00195762" w:rsidRPr="00344057" w:rsidRDefault="00195762" w:rsidP="00195762">
      <w:pPr>
        <w:numPr>
          <w:ilvl w:val="0"/>
          <w:numId w:val="1"/>
        </w:numPr>
        <w:spacing w:after="0" w:line="240" w:lineRule="auto"/>
        <w:jc w:val="both"/>
        <w:rPr>
          <w:rFonts w:ascii="Times New Roman" w:eastAsia="Times New Roman" w:hAnsi="Times New Roman" w:cs="Times New Roman"/>
          <w:sz w:val="28"/>
          <w:szCs w:val="28"/>
          <w:lang w:eastAsia="ru-RU"/>
        </w:rPr>
      </w:pPr>
      <w:r w:rsidRPr="00344057">
        <w:rPr>
          <w:rFonts w:ascii="Times New Roman" w:eastAsia="Times New Roman" w:hAnsi="Times New Roman" w:cs="Times New Roman"/>
          <w:i/>
          <w:sz w:val="28"/>
          <w:szCs w:val="28"/>
          <w:lang w:eastAsia="ru-RU"/>
        </w:rPr>
        <w:t>Индивидуальный проект (</w:t>
      </w:r>
      <w:r w:rsidRPr="00344057">
        <w:rPr>
          <w:rFonts w:ascii="Times New Roman" w:eastAsia="Times New Roman" w:hAnsi="Times New Roman" w:cs="Times New Roman"/>
          <w:i/>
          <w:sz w:val="28"/>
          <w:szCs w:val="28"/>
          <w:lang w:val="en-US" w:eastAsia="ru-RU"/>
        </w:rPr>
        <w:t>Individual</w:t>
      </w:r>
      <w:r w:rsidRPr="00344057">
        <w:rPr>
          <w:rFonts w:ascii="Times New Roman" w:eastAsia="Times New Roman" w:hAnsi="Times New Roman" w:cs="Times New Roman"/>
          <w:i/>
          <w:sz w:val="28"/>
          <w:szCs w:val="28"/>
          <w:lang w:eastAsia="ru-RU"/>
        </w:rPr>
        <w:t xml:space="preserve"> </w:t>
      </w:r>
      <w:r w:rsidRPr="00344057">
        <w:rPr>
          <w:rFonts w:ascii="Times New Roman" w:eastAsia="Times New Roman" w:hAnsi="Times New Roman" w:cs="Times New Roman"/>
          <w:i/>
          <w:sz w:val="28"/>
          <w:szCs w:val="28"/>
          <w:lang w:val="en-US" w:eastAsia="ru-RU"/>
        </w:rPr>
        <w:t>Project</w:t>
      </w:r>
      <w:r w:rsidRPr="00344057">
        <w:rPr>
          <w:rFonts w:ascii="Times New Roman" w:eastAsia="Times New Roman" w:hAnsi="Times New Roman" w:cs="Times New Roman"/>
          <w:i/>
          <w:sz w:val="28"/>
          <w:szCs w:val="28"/>
          <w:lang w:eastAsia="ru-RU"/>
        </w:rPr>
        <w:t>)</w:t>
      </w:r>
      <w:r w:rsidRPr="00344057">
        <w:rPr>
          <w:rFonts w:ascii="Times New Roman" w:eastAsia="Times New Roman" w:hAnsi="Times New Roman" w:cs="Times New Roman"/>
          <w:sz w:val="28"/>
          <w:szCs w:val="28"/>
          <w:lang w:eastAsia="ru-RU"/>
        </w:rPr>
        <w:t xml:space="preserve"> – выполняют наиболее подготовленные студенты по желанию; работа должна отличаться уникальностью, актуальностью темы, исследовательским характером; результаты проекта могут быть доложены на студенческой конференции.</w:t>
      </w:r>
    </w:p>
    <w:p w:rsidR="00195762" w:rsidRPr="00344057" w:rsidRDefault="00195762" w:rsidP="00195762">
      <w:pPr>
        <w:spacing w:after="0" w:line="240" w:lineRule="auto"/>
        <w:jc w:val="both"/>
        <w:rPr>
          <w:rFonts w:ascii="Times New Roman" w:eastAsia="Times New Roman" w:hAnsi="Times New Roman" w:cs="Times New Roman"/>
          <w:sz w:val="28"/>
          <w:szCs w:val="28"/>
          <w:lang w:eastAsia="ru-RU"/>
        </w:rPr>
      </w:pPr>
    </w:p>
    <w:p w:rsidR="00195762" w:rsidRPr="00344057" w:rsidRDefault="00195762" w:rsidP="00195762">
      <w:pPr>
        <w:spacing w:after="0" w:line="240" w:lineRule="auto"/>
        <w:jc w:val="both"/>
        <w:rPr>
          <w:rFonts w:ascii="Times New Roman" w:eastAsia="Times New Roman" w:hAnsi="Times New Roman" w:cs="Times New Roman"/>
          <w:b/>
          <w:i/>
          <w:sz w:val="28"/>
          <w:szCs w:val="28"/>
          <w:lang w:eastAsia="ru-RU"/>
        </w:rPr>
      </w:pPr>
      <w:r w:rsidRPr="00344057">
        <w:rPr>
          <w:rFonts w:ascii="Times New Roman" w:eastAsia="Times New Roman" w:hAnsi="Times New Roman" w:cs="Times New Roman"/>
          <w:b/>
          <w:i/>
          <w:sz w:val="28"/>
          <w:szCs w:val="28"/>
          <w:lang w:eastAsia="ru-RU"/>
        </w:rPr>
        <w:t>Примечание: все задания выполняются студентами и сдаются преподавателю в строго установленные сроки.</w:t>
      </w:r>
    </w:p>
    <w:p w:rsidR="00195762" w:rsidRPr="00344057" w:rsidRDefault="00195762" w:rsidP="00195762">
      <w:pPr>
        <w:spacing w:after="0" w:line="240" w:lineRule="auto"/>
        <w:jc w:val="both"/>
        <w:rPr>
          <w:rFonts w:ascii="Times New Roman" w:eastAsia="Times New Roman" w:hAnsi="Times New Roman" w:cs="Times New Roman"/>
          <w:b/>
          <w:i/>
          <w:sz w:val="28"/>
          <w:szCs w:val="28"/>
          <w:lang w:eastAsia="ru-RU"/>
        </w:rPr>
      </w:pPr>
    </w:p>
    <w:p w:rsidR="00195762" w:rsidRPr="00344057" w:rsidRDefault="00195762" w:rsidP="00195762">
      <w:pPr>
        <w:spacing w:after="0" w:line="240" w:lineRule="auto"/>
        <w:jc w:val="both"/>
        <w:rPr>
          <w:rFonts w:ascii="Times New Roman" w:eastAsia="Times New Roman" w:hAnsi="Times New Roman" w:cs="Times New Roman"/>
          <w:b/>
          <w:i/>
          <w:sz w:val="28"/>
          <w:szCs w:val="28"/>
          <w:lang w:eastAsia="ru-RU"/>
        </w:rPr>
      </w:pPr>
    </w:p>
    <w:p w:rsidR="00195762" w:rsidRPr="00344057" w:rsidRDefault="00195762" w:rsidP="00195762">
      <w:pPr>
        <w:spacing w:after="0" w:line="240" w:lineRule="auto"/>
        <w:jc w:val="both"/>
        <w:rPr>
          <w:rFonts w:ascii="Times New Roman" w:eastAsia="Times New Roman" w:hAnsi="Times New Roman" w:cs="Times New Roman"/>
          <w:b/>
          <w:sz w:val="28"/>
          <w:szCs w:val="28"/>
          <w:lang w:val="kk-KZ" w:eastAsia="ru-RU"/>
        </w:rPr>
      </w:pPr>
      <w:r w:rsidRPr="00344057">
        <w:rPr>
          <w:rFonts w:ascii="Times New Roman" w:eastAsia="Times New Roman" w:hAnsi="Times New Roman" w:cs="Times New Roman"/>
          <w:b/>
          <w:sz w:val="28"/>
          <w:szCs w:val="28"/>
          <w:lang w:eastAsia="ru-RU"/>
        </w:rPr>
        <w:t>СРСП (</w:t>
      </w:r>
      <w:r w:rsidRPr="00344057">
        <w:rPr>
          <w:rFonts w:ascii="Times New Roman" w:eastAsia="Times New Roman" w:hAnsi="Times New Roman" w:cs="Times New Roman"/>
          <w:b/>
          <w:sz w:val="28"/>
          <w:szCs w:val="28"/>
          <w:lang w:val="en-US" w:eastAsia="ru-RU"/>
        </w:rPr>
        <w:t>Office</w:t>
      </w:r>
      <w:r w:rsidRPr="00344057">
        <w:rPr>
          <w:rFonts w:ascii="Times New Roman" w:eastAsia="Times New Roman" w:hAnsi="Times New Roman" w:cs="Times New Roman"/>
          <w:b/>
          <w:sz w:val="28"/>
          <w:szCs w:val="28"/>
          <w:lang w:eastAsia="ru-RU"/>
        </w:rPr>
        <w:t xml:space="preserve"> </w:t>
      </w:r>
      <w:r w:rsidRPr="00344057">
        <w:rPr>
          <w:rFonts w:ascii="Times New Roman" w:eastAsia="Times New Roman" w:hAnsi="Times New Roman" w:cs="Times New Roman"/>
          <w:b/>
          <w:sz w:val="28"/>
          <w:szCs w:val="28"/>
          <w:lang w:val="en-US" w:eastAsia="ru-RU"/>
        </w:rPr>
        <w:t>Hours</w:t>
      </w:r>
      <w:r w:rsidRPr="00344057">
        <w:rPr>
          <w:rFonts w:ascii="Times New Roman" w:eastAsia="Times New Roman" w:hAnsi="Times New Roman" w:cs="Times New Roman"/>
          <w:b/>
          <w:sz w:val="28"/>
          <w:szCs w:val="28"/>
          <w:lang w:eastAsia="ru-RU"/>
        </w:rPr>
        <w:t xml:space="preserve">) 1. </w:t>
      </w:r>
      <w:r w:rsidRPr="00FF1B7F">
        <w:rPr>
          <w:rFonts w:ascii="Times New Roman" w:eastAsia="Times New Roman" w:hAnsi="Times New Roman" w:cs="Times New Roman"/>
          <w:b/>
          <w:sz w:val="28"/>
          <w:szCs w:val="28"/>
          <w:lang w:eastAsia="ru-RU"/>
        </w:rPr>
        <w:t xml:space="preserve"> </w:t>
      </w:r>
      <w:r w:rsidR="00344057" w:rsidRPr="00FF1B7F">
        <w:rPr>
          <w:rFonts w:ascii="Times New Roman" w:hAnsi="Times New Roman" w:cs="Times New Roman"/>
          <w:b/>
          <w:sz w:val="28"/>
          <w:szCs w:val="28"/>
          <w:lang w:val="kk-KZ"/>
        </w:rPr>
        <w:t>Сущность и содержание бухгалтерского учета.</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Подготовка студентами материалов:</w:t>
      </w:r>
    </w:p>
    <w:p w:rsidR="0013075D" w:rsidRPr="00344057" w:rsidRDefault="0013075D" w:rsidP="00AC6B66">
      <w:pPr>
        <w:widowControl w:val="0"/>
        <w:numPr>
          <w:ilvl w:val="0"/>
          <w:numId w:val="5"/>
        </w:numPr>
        <w:tabs>
          <w:tab w:val="left" w:pos="786"/>
          <w:tab w:val="left" w:pos="851"/>
        </w:tabs>
        <w:suppressAutoHyphens/>
        <w:spacing w:after="0" w:line="240" w:lineRule="auto"/>
        <w:ind w:left="786"/>
        <w:rPr>
          <w:rFonts w:ascii="Times New Roman" w:eastAsia="Tahoma" w:hAnsi="Times New Roman" w:cs="Times New Roman"/>
          <w:sz w:val="28"/>
          <w:szCs w:val="28"/>
        </w:rPr>
      </w:pPr>
      <w:r w:rsidRPr="00344057">
        <w:rPr>
          <w:rFonts w:ascii="Times New Roman" w:eastAsia="Tahoma" w:hAnsi="Times New Roman" w:cs="Times New Roman"/>
          <w:sz w:val="28"/>
          <w:szCs w:val="28"/>
        </w:rPr>
        <w:t>Подготовить глоссарий к  лекции  1;</w:t>
      </w:r>
    </w:p>
    <w:p w:rsidR="0013075D" w:rsidRPr="00344057" w:rsidRDefault="0013075D" w:rsidP="00AC6B66">
      <w:pPr>
        <w:widowControl w:val="0"/>
        <w:numPr>
          <w:ilvl w:val="0"/>
          <w:numId w:val="5"/>
        </w:numPr>
        <w:tabs>
          <w:tab w:val="left" w:pos="786"/>
          <w:tab w:val="left" w:pos="851"/>
        </w:tabs>
        <w:suppressAutoHyphens/>
        <w:spacing w:after="0" w:line="240" w:lineRule="auto"/>
        <w:ind w:left="786"/>
        <w:rPr>
          <w:rFonts w:ascii="Times New Roman" w:eastAsia="Tahoma" w:hAnsi="Times New Roman" w:cs="Times New Roman"/>
          <w:sz w:val="28"/>
          <w:szCs w:val="28"/>
        </w:rPr>
      </w:pPr>
      <w:r w:rsidRPr="00344057">
        <w:rPr>
          <w:rFonts w:ascii="Times New Roman" w:eastAsia="Tahoma" w:hAnsi="Times New Roman" w:cs="Times New Roman"/>
          <w:sz w:val="28"/>
          <w:szCs w:val="28"/>
        </w:rPr>
        <w:t>Решить тесты к теме 1;</w:t>
      </w:r>
    </w:p>
    <w:p w:rsidR="0013075D" w:rsidRPr="00344057" w:rsidRDefault="0013075D" w:rsidP="0013075D">
      <w:pPr>
        <w:widowControl w:val="0"/>
        <w:suppressAutoHyphens/>
        <w:spacing w:after="0" w:line="240" w:lineRule="auto"/>
        <w:rPr>
          <w:rFonts w:ascii="Times New Roman" w:eastAsia="Tahoma" w:hAnsi="Times New Roman" w:cs="Times New Roman"/>
          <w:b/>
          <w:sz w:val="28"/>
          <w:szCs w:val="28"/>
        </w:rPr>
      </w:pPr>
      <w:r w:rsidRPr="00344057">
        <w:rPr>
          <w:rFonts w:ascii="Times New Roman" w:eastAsia="Tahoma" w:hAnsi="Times New Roman" w:cs="Times New Roman"/>
          <w:b/>
          <w:sz w:val="28"/>
          <w:szCs w:val="28"/>
        </w:rPr>
        <w:t>СРСП:</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1.Обсуждение и проверка подготовленных студентами материалов:</w:t>
      </w:r>
    </w:p>
    <w:p w:rsidR="0013075D" w:rsidRPr="0034405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анализ глоссария,</w:t>
      </w:r>
    </w:p>
    <w:p w:rsidR="0013075D" w:rsidRPr="0034405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ознакомление с литературным обзором по теме,</w:t>
      </w:r>
    </w:p>
    <w:p w:rsidR="0013075D" w:rsidRPr="0034405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презентация проектов студентов.</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2.Проведение контроля знаний:</w:t>
      </w:r>
    </w:p>
    <w:p w:rsidR="0013075D" w:rsidRPr="00344057" w:rsidRDefault="0013075D"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3.Выставление оценок и сообщение их студентам.</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 xml:space="preserve">4.Индивидуальные консультации для пропустивших и  неуспевающих </w:t>
      </w:r>
      <w:r w:rsidRPr="00344057">
        <w:rPr>
          <w:rFonts w:ascii="Times New Roman" w:eastAsia="Tahoma" w:hAnsi="Times New Roman" w:cs="Times New Roman"/>
          <w:i/>
          <w:sz w:val="28"/>
          <w:szCs w:val="28"/>
          <w:lang w:eastAsia="ar-SA"/>
        </w:rPr>
        <w:lastRenderedPageBreak/>
        <w:t>студентов.</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rPr>
        <w:t xml:space="preserve">5. </w:t>
      </w:r>
      <w:r w:rsidRPr="00344057">
        <w:rPr>
          <w:rFonts w:ascii="Times New Roman" w:eastAsia="Tahoma" w:hAnsi="Times New Roman" w:cs="Times New Roman"/>
          <w:i/>
          <w:sz w:val="28"/>
          <w:szCs w:val="28"/>
          <w:lang w:eastAsia="ar-SA"/>
        </w:rPr>
        <w:t>Помощь студенту в выполнении домашних заданий:</w:t>
      </w:r>
    </w:p>
    <w:p w:rsidR="0013075D" w:rsidRPr="0034405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глоссария,</w:t>
      </w:r>
    </w:p>
    <w:p w:rsidR="0013075D" w:rsidRPr="0034405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литературного обзора по теме занятия,</w:t>
      </w:r>
    </w:p>
    <w:p w:rsidR="0013075D" w:rsidRPr="0034405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подготовке библиографического обзора.</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6.Задание на дом:</w:t>
      </w:r>
    </w:p>
    <w:p w:rsidR="0013075D" w:rsidRPr="00344057" w:rsidRDefault="00554841"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Прочитать лекцию №1</w:t>
      </w:r>
      <w:r w:rsidR="0013075D" w:rsidRPr="00344057">
        <w:rPr>
          <w:rFonts w:ascii="Times New Roman" w:eastAsia="Tahoma" w:hAnsi="Times New Roman" w:cs="Times New Roman"/>
          <w:sz w:val="28"/>
          <w:szCs w:val="28"/>
        </w:rPr>
        <w:t>.</w:t>
      </w:r>
    </w:p>
    <w:p w:rsidR="00195762" w:rsidRPr="00344057" w:rsidRDefault="00195762" w:rsidP="00195762">
      <w:pPr>
        <w:spacing w:after="0" w:line="240" w:lineRule="auto"/>
        <w:jc w:val="both"/>
        <w:rPr>
          <w:rFonts w:ascii="Times New Roman" w:eastAsia="Times New Roman" w:hAnsi="Times New Roman" w:cs="Times New Roman"/>
          <w:b/>
          <w:sz w:val="28"/>
          <w:szCs w:val="28"/>
          <w:lang w:val="kk-KZ" w:eastAsia="ru-RU"/>
        </w:rPr>
      </w:pPr>
    </w:p>
    <w:p w:rsidR="0013075D" w:rsidRPr="00344057" w:rsidRDefault="00195762" w:rsidP="00195762">
      <w:pPr>
        <w:spacing w:after="0" w:line="240" w:lineRule="auto"/>
        <w:jc w:val="both"/>
        <w:rPr>
          <w:rFonts w:ascii="Times New Roman" w:eastAsia="Times New Roman" w:hAnsi="Times New Roman" w:cs="Times New Roman"/>
          <w:b/>
          <w:sz w:val="28"/>
          <w:szCs w:val="28"/>
          <w:lang w:eastAsia="ru-RU"/>
        </w:rPr>
      </w:pPr>
      <w:r w:rsidRPr="00344057">
        <w:rPr>
          <w:rFonts w:ascii="Times New Roman" w:eastAsia="Times New Roman" w:hAnsi="Times New Roman" w:cs="Times New Roman"/>
          <w:b/>
          <w:sz w:val="28"/>
          <w:szCs w:val="28"/>
          <w:lang w:eastAsia="ru-RU"/>
        </w:rPr>
        <w:t>СРСП (</w:t>
      </w:r>
      <w:r w:rsidRPr="00344057">
        <w:rPr>
          <w:rFonts w:ascii="Times New Roman" w:eastAsia="Times New Roman" w:hAnsi="Times New Roman" w:cs="Times New Roman"/>
          <w:b/>
          <w:sz w:val="28"/>
          <w:szCs w:val="28"/>
          <w:lang w:val="en-US" w:eastAsia="ru-RU"/>
        </w:rPr>
        <w:t>Office</w:t>
      </w:r>
      <w:r w:rsidRPr="00344057">
        <w:rPr>
          <w:rFonts w:ascii="Times New Roman" w:eastAsia="Times New Roman" w:hAnsi="Times New Roman" w:cs="Times New Roman"/>
          <w:b/>
          <w:sz w:val="28"/>
          <w:szCs w:val="28"/>
          <w:lang w:eastAsia="ru-RU"/>
        </w:rPr>
        <w:t xml:space="preserve"> </w:t>
      </w:r>
      <w:r w:rsidRPr="00344057">
        <w:rPr>
          <w:rFonts w:ascii="Times New Roman" w:eastAsia="Times New Roman" w:hAnsi="Times New Roman" w:cs="Times New Roman"/>
          <w:b/>
          <w:sz w:val="28"/>
          <w:szCs w:val="28"/>
          <w:lang w:val="en-US" w:eastAsia="ru-RU"/>
        </w:rPr>
        <w:t>Hours</w:t>
      </w:r>
      <w:r w:rsidRPr="00344057">
        <w:rPr>
          <w:rFonts w:ascii="Times New Roman" w:eastAsia="Times New Roman" w:hAnsi="Times New Roman" w:cs="Times New Roman"/>
          <w:b/>
          <w:sz w:val="28"/>
          <w:szCs w:val="28"/>
          <w:lang w:eastAsia="ru-RU"/>
        </w:rPr>
        <w:t>) 2</w:t>
      </w:r>
      <w:r w:rsidR="0013075D" w:rsidRPr="00344057">
        <w:rPr>
          <w:rFonts w:ascii="Times New Roman" w:hAnsi="Times New Roman" w:cs="Times New Roman"/>
          <w:bCs/>
          <w:sz w:val="28"/>
          <w:szCs w:val="28"/>
          <w:lang w:val="kk-KZ"/>
        </w:rPr>
        <w:t xml:space="preserve"> </w:t>
      </w:r>
      <w:r w:rsidR="00344057" w:rsidRPr="00FF1B7F">
        <w:rPr>
          <w:rFonts w:ascii="Times New Roman" w:hAnsi="Times New Roman" w:cs="Times New Roman"/>
          <w:b/>
          <w:sz w:val="28"/>
          <w:szCs w:val="28"/>
          <w:lang w:val="kk-KZ"/>
        </w:rPr>
        <w:t>Первичный учет и документооборот.</w:t>
      </w:r>
      <w:r w:rsidR="00344057" w:rsidRPr="00344057">
        <w:rPr>
          <w:rFonts w:ascii="Times New Roman" w:hAnsi="Times New Roman" w:cs="Times New Roman"/>
          <w:sz w:val="28"/>
          <w:szCs w:val="28"/>
          <w:lang w:val="kk-KZ"/>
        </w:rPr>
        <w:t xml:space="preserve">  </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Подготовка студентами материалов:</w:t>
      </w:r>
    </w:p>
    <w:p w:rsidR="0013075D" w:rsidRPr="00344057" w:rsidRDefault="0013075D" w:rsidP="00AC6B66">
      <w:pPr>
        <w:widowControl w:val="0"/>
        <w:numPr>
          <w:ilvl w:val="0"/>
          <w:numId w:val="4"/>
        </w:numPr>
        <w:tabs>
          <w:tab w:val="left" w:pos="84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Подготовить глоссарий к лекции 2;</w:t>
      </w:r>
    </w:p>
    <w:p w:rsidR="0013075D" w:rsidRPr="00344057" w:rsidRDefault="00554841" w:rsidP="00AC6B66">
      <w:pPr>
        <w:widowControl w:val="0"/>
        <w:numPr>
          <w:ilvl w:val="0"/>
          <w:numId w:val="4"/>
        </w:numPr>
        <w:tabs>
          <w:tab w:val="left" w:pos="84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Решить тесты к теме 2</w:t>
      </w:r>
      <w:r w:rsidR="0013075D" w:rsidRPr="00344057">
        <w:rPr>
          <w:rFonts w:ascii="Times New Roman" w:eastAsia="Tahoma" w:hAnsi="Times New Roman" w:cs="Times New Roman"/>
          <w:sz w:val="28"/>
          <w:szCs w:val="28"/>
        </w:rPr>
        <w:t>.</w:t>
      </w:r>
    </w:p>
    <w:p w:rsidR="0013075D" w:rsidRPr="00344057" w:rsidRDefault="0013075D" w:rsidP="0013075D">
      <w:pPr>
        <w:widowControl w:val="0"/>
        <w:suppressAutoHyphens/>
        <w:spacing w:after="0" w:line="240" w:lineRule="auto"/>
        <w:rPr>
          <w:rFonts w:ascii="Times New Roman" w:eastAsia="Tahoma" w:hAnsi="Times New Roman" w:cs="Times New Roman"/>
          <w:b/>
          <w:sz w:val="28"/>
          <w:szCs w:val="28"/>
        </w:rPr>
      </w:pPr>
      <w:r w:rsidRPr="00344057">
        <w:rPr>
          <w:rFonts w:ascii="Times New Roman" w:eastAsia="Tahoma" w:hAnsi="Times New Roman" w:cs="Times New Roman"/>
          <w:b/>
          <w:sz w:val="28"/>
          <w:szCs w:val="28"/>
        </w:rPr>
        <w:t>СРСП:</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1.Обсуждение и проверка подготовленных студентами материалов:</w:t>
      </w:r>
    </w:p>
    <w:p w:rsidR="0013075D" w:rsidRPr="0034405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анализ глоссария,</w:t>
      </w:r>
    </w:p>
    <w:p w:rsidR="0013075D" w:rsidRPr="0034405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ознакомление с литературным обзором по теме,</w:t>
      </w:r>
    </w:p>
    <w:p w:rsidR="0013075D" w:rsidRPr="0034405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презентация проектов студентов.</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2.Проведение контроля знаний:</w:t>
      </w:r>
    </w:p>
    <w:p w:rsidR="0013075D" w:rsidRPr="00344057" w:rsidRDefault="0013075D"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3.Выставление оценок и сообщение их студентам.</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rPr>
        <w:t xml:space="preserve">5. </w:t>
      </w:r>
      <w:r w:rsidRPr="00344057">
        <w:rPr>
          <w:rFonts w:ascii="Times New Roman" w:eastAsia="Tahoma" w:hAnsi="Times New Roman" w:cs="Times New Roman"/>
          <w:i/>
          <w:sz w:val="28"/>
          <w:szCs w:val="28"/>
          <w:lang w:eastAsia="ar-SA"/>
        </w:rPr>
        <w:t>Помощь студенту в выполнении домашних заданий:</w:t>
      </w:r>
    </w:p>
    <w:p w:rsidR="0013075D" w:rsidRPr="0034405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глоссария,</w:t>
      </w:r>
    </w:p>
    <w:p w:rsidR="0013075D" w:rsidRPr="0034405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литературного обзора по теме занятия,</w:t>
      </w:r>
    </w:p>
    <w:p w:rsidR="0013075D" w:rsidRPr="0034405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подготовке библиографического обзора.</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6.Задание на дом:</w:t>
      </w:r>
    </w:p>
    <w:p w:rsidR="0013075D" w:rsidRPr="00344057" w:rsidRDefault="00554841" w:rsidP="0013075D">
      <w:pPr>
        <w:widowControl w:val="0"/>
        <w:tabs>
          <w:tab w:val="left" w:pos="7371"/>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Прочитать лекцию № 2</w:t>
      </w:r>
      <w:r w:rsidR="0013075D" w:rsidRPr="00344057">
        <w:rPr>
          <w:rFonts w:ascii="Times New Roman" w:eastAsia="Tahoma" w:hAnsi="Times New Roman" w:cs="Times New Roman"/>
          <w:sz w:val="28"/>
          <w:szCs w:val="28"/>
        </w:rPr>
        <w:t>.</w:t>
      </w:r>
    </w:p>
    <w:p w:rsidR="00195762" w:rsidRPr="00344057" w:rsidRDefault="00195762" w:rsidP="00195762">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13075D" w:rsidRPr="00344057" w:rsidRDefault="00195762" w:rsidP="0013075D">
      <w:pPr>
        <w:ind w:left="360"/>
        <w:rPr>
          <w:rFonts w:ascii="Times New Roman" w:eastAsia="Tahoma" w:hAnsi="Times New Roman" w:cs="Times New Roman"/>
          <w:i/>
          <w:sz w:val="28"/>
          <w:szCs w:val="28"/>
        </w:rPr>
      </w:pPr>
      <w:r w:rsidRPr="00344057">
        <w:rPr>
          <w:rFonts w:ascii="Times New Roman" w:eastAsia="Times New Roman" w:hAnsi="Times New Roman" w:cs="Times New Roman"/>
          <w:b/>
          <w:sz w:val="28"/>
          <w:szCs w:val="28"/>
          <w:lang w:eastAsia="ru-RU"/>
        </w:rPr>
        <w:t>СРСП (</w:t>
      </w:r>
      <w:r w:rsidRPr="00344057">
        <w:rPr>
          <w:rFonts w:ascii="Times New Roman" w:eastAsia="Times New Roman" w:hAnsi="Times New Roman" w:cs="Times New Roman"/>
          <w:b/>
          <w:sz w:val="28"/>
          <w:szCs w:val="28"/>
          <w:lang w:val="en-US" w:eastAsia="ru-RU"/>
        </w:rPr>
        <w:t>Office</w:t>
      </w:r>
      <w:r w:rsidRPr="00344057">
        <w:rPr>
          <w:rFonts w:ascii="Times New Roman" w:eastAsia="Times New Roman" w:hAnsi="Times New Roman" w:cs="Times New Roman"/>
          <w:b/>
          <w:sz w:val="28"/>
          <w:szCs w:val="28"/>
          <w:lang w:eastAsia="ru-RU"/>
        </w:rPr>
        <w:t xml:space="preserve"> </w:t>
      </w:r>
      <w:r w:rsidRPr="00344057">
        <w:rPr>
          <w:rFonts w:ascii="Times New Roman" w:eastAsia="Times New Roman" w:hAnsi="Times New Roman" w:cs="Times New Roman"/>
          <w:b/>
          <w:sz w:val="28"/>
          <w:szCs w:val="28"/>
          <w:lang w:val="en-US" w:eastAsia="ru-RU"/>
        </w:rPr>
        <w:t>Hours</w:t>
      </w:r>
      <w:r w:rsidRPr="00344057">
        <w:rPr>
          <w:rFonts w:ascii="Times New Roman" w:eastAsia="Times New Roman" w:hAnsi="Times New Roman" w:cs="Times New Roman"/>
          <w:b/>
          <w:sz w:val="28"/>
          <w:szCs w:val="28"/>
          <w:lang w:eastAsia="ru-RU"/>
        </w:rPr>
        <w:t xml:space="preserve">) 3. </w:t>
      </w:r>
      <w:r w:rsidR="00344057" w:rsidRPr="00344057">
        <w:rPr>
          <w:rFonts w:ascii="Times New Roman" w:hAnsi="Times New Roman" w:cs="Times New Roman"/>
          <w:b/>
          <w:sz w:val="28"/>
          <w:szCs w:val="28"/>
          <w:lang w:val="kk-KZ"/>
        </w:rPr>
        <w:t xml:space="preserve">Систематизация документов и их хранение . </w:t>
      </w:r>
      <w:r w:rsidR="0013075D" w:rsidRPr="00344057">
        <w:rPr>
          <w:rFonts w:ascii="Times New Roman" w:eastAsia="Tahoma" w:hAnsi="Times New Roman" w:cs="Times New Roman"/>
          <w:i/>
          <w:sz w:val="28"/>
          <w:szCs w:val="28"/>
        </w:rPr>
        <w:t>Подготовка студентами материалов:</w:t>
      </w:r>
    </w:p>
    <w:p w:rsidR="0013075D" w:rsidRPr="00344057" w:rsidRDefault="0013075D" w:rsidP="00AC6B66">
      <w:pPr>
        <w:widowControl w:val="0"/>
        <w:numPr>
          <w:ilvl w:val="0"/>
          <w:numId w:val="6"/>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 xml:space="preserve">Решить тесты к теме </w:t>
      </w:r>
      <w:r w:rsidR="00554841" w:rsidRPr="00344057">
        <w:rPr>
          <w:rFonts w:ascii="Times New Roman" w:eastAsia="Tahoma" w:hAnsi="Times New Roman" w:cs="Times New Roman"/>
          <w:sz w:val="28"/>
          <w:szCs w:val="28"/>
        </w:rPr>
        <w:t>3</w:t>
      </w:r>
      <w:r w:rsidRPr="00344057">
        <w:rPr>
          <w:rFonts w:ascii="Times New Roman" w:eastAsia="Tahoma" w:hAnsi="Times New Roman" w:cs="Times New Roman"/>
          <w:sz w:val="28"/>
          <w:szCs w:val="28"/>
        </w:rPr>
        <w:t>;</w:t>
      </w:r>
    </w:p>
    <w:p w:rsidR="0013075D" w:rsidRPr="00344057" w:rsidRDefault="0013075D" w:rsidP="0013075D">
      <w:pPr>
        <w:widowControl w:val="0"/>
        <w:tabs>
          <w:tab w:val="left" w:pos="360"/>
        </w:tabs>
        <w:suppressAutoHyphens/>
        <w:spacing w:after="0" w:line="240" w:lineRule="auto"/>
        <w:ind w:left="-360"/>
        <w:rPr>
          <w:rFonts w:ascii="Times New Roman" w:eastAsia="Tahoma" w:hAnsi="Times New Roman" w:cs="Times New Roman"/>
          <w:sz w:val="28"/>
          <w:szCs w:val="28"/>
        </w:rPr>
      </w:pPr>
      <w:r w:rsidRPr="00344057">
        <w:rPr>
          <w:rFonts w:ascii="Times New Roman" w:eastAsia="Tahoma" w:hAnsi="Times New Roman" w:cs="Times New Roman"/>
          <w:sz w:val="28"/>
          <w:szCs w:val="28"/>
        </w:rPr>
        <w:t xml:space="preserve"> </w:t>
      </w:r>
    </w:p>
    <w:p w:rsidR="0013075D" w:rsidRPr="00344057" w:rsidRDefault="0013075D" w:rsidP="0013075D">
      <w:pPr>
        <w:widowControl w:val="0"/>
        <w:suppressAutoHyphens/>
        <w:spacing w:after="0" w:line="240" w:lineRule="auto"/>
        <w:rPr>
          <w:rFonts w:ascii="Times New Roman" w:eastAsia="Tahoma" w:hAnsi="Times New Roman" w:cs="Times New Roman"/>
          <w:b/>
          <w:sz w:val="28"/>
          <w:szCs w:val="28"/>
        </w:rPr>
      </w:pPr>
      <w:r w:rsidRPr="00344057">
        <w:rPr>
          <w:rFonts w:ascii="Times New Roman" w:eastAsia="Tahoma" w:hAnsi="Times New Roman" w:cs="Times New Roman"/>
          <w:b/>
          <w:sz w:val="28"/>
          <w:szCs w:val="28"/>
        </w:rPr>
        <w:t>СРСП:</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1.Обсуждение и проверка подготовленных студентами материалов:</w:t>
      </w:r>
    </w:p>
    <w:p w:rsidR="0013075D" w:rsidRPr="0034405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анализ глоссария,</w:t>
      </w:r>
    </w:p>
    <w:p w:rsidR="0013075D" w:rsidRPr="0034405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ознакомление с литературным обзором по теме,</w:t>
      </w:r>
    </w:p>
    <w:p w:rsidR="0013075D" w:rsidRPr="0034405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презентация проектов студентов.</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2.Проведение контроля знаний:</w:t>
      </w:r>
    </w:p>
    <w:p w:rsidR="0013075D" w:rsidRPr="00344057" w:rsidRDefault="0013075D"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13075D" w:rsidRPr="00344057" w:rsidRDefault="0013075D"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Решение практических задач</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lastRenderedPageBreak/>
        <w:t>3.Выставление оценок и сообщение их студентам.</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rPr>
        <w:t xml:space="preserve">5. </w:t>
      </w:r>
      <w:r w:rsidRPr="00344057">
        <w:rPr>
          <w:rFonts w:ascii="Times New Roman" w:eastAsia="Tahoma" w:hAnsi="Times New Roman" w:cs="Times New Roman"/>
          <w:i/>
          <w:sz w:val="28"/>
          <w:szCs w:val="28"/>
          <w:lang w:eastAsia="ar-SA"/>
        </w:rPr>
        <w:t>Помощь студенту в выполнении домашних заданий:</w:t>
      </w:r>
    </w:p>
    <w:p w:rsidR="0013075D" w:rsidRPr="0034405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глоссария,</w:t>
      </w:r>
    </w:p>
    <w:p w:rsidR="0013075D" w:rsidRPr="0034405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литературного обзора по теме занятия,</w:t>
      </w:r>
    </w:p>
    <w:p w:rsidR="0013075D" w:rsidRPr="0034405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подготовке библиографического обзора.</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6.Задание на дом:</w:t>
      </w:r>
    </w:p>
    <w:p w:rsidR="0013075D" w:rsidRPr="00344057" w:rsidRDefault="0013075D" w:rsidP="00AC6B66">
      <w:pPr>
        <w:widowControl w:val="0"/>
        <w:numPr>
          <w:ilvl w:val="0"/>
          <w:numId w:val="6"/>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Прочитать лекцию №</w:t>
      </w:r>
      <w:r w:rsidR="00554841" w:rsidRPr="00344057">
        <w:rPr>
          <w:rFonts w:ascii="Times New Roman" w:eastAsia="Tahoma" w:hAnsi="Times New Roman" w:cs="Times New Roman"/>
          <w:sz w:val="28"/>
          <w:szCs w:val="28"/>
        </w:rPr>
        <w:t>3</w:t>
      </w:r>
    </w:p>
    <w:p w:rsidR="0013075D" w:rsidRPr="00344057" w:rsidRDefault="0013075D" w:rsidP="0013075D">
      <w:pPr>
        <w:widowControl w:val="0"/>
        <w:tabs>
          <w:tab w:val="left" w:pos="720"/>
        </w:tabs>
        <w:suppressAutoHyphens/>
        <w:spacing w:after="0" w:line="240" w:lineRule="auto"/>
        <w:rPr>
          <w:rFonts w:ascii="Times New Roman" w:eastAsia="Tahoma" w:hAnsi="Times New Roman" w:cs="Times New Roman"/>
          <w:sz w:val="28"/>
          <w:szCs w:val="28"/>
        </w:rPr>
      </w:pPr>
    </w:p>
    <w:p w:rsidR="00FF1B7F" w:rsidRDefault="0013075D" w:rsidP="0013075D">
      <w:pPr>
        <w:ind w:left="360"/>
        <w:rPr>
          <w:rFonts w:ascii="Times New Roman" w:hAnsi="Times New Roman" w:cs="Times New Roman"/>
          <w:b/>
          <w:bCs/>
          <w:sz w:val="28"/>
          <w:szCs w:val="28"/>
          <w:lang w:val="kk-KZ"/>
        </w:rPr>
      </w:pPr>
      <w:r w:rsidRPr="00344057">
        <w:rPr>
          <w:rFonts w:ascii="Times New Roman" w:eastAsia="Times New Roman" w:hAnsi="Times New Roman" w:cs="Times New Roman"/>
          <w:b/>
          <w:sz w:val="28"/>
          <w:szCs w:val="28"/>
          <w:lang w:eastAsia="ru-RU"/>
        </w:rPr>
        <w:t>СРСП (</w:t>
      </w:r>
      <w:r w:rsidRPr="00344057">
        <w:rPr>
          <w:rFonts w:ascii="Times New Roman" w:eastAsia="Times New Roman" w:hAnsi="Times New Roman" w:cs="Times New Roman"/>
          <w:b/>
          <w:sz w:val="28"/>
          <w:szCs w:val="28"/>
          <w:lang w:val="en-US" w:eastAsia="ru-RU"/>
        </w:rPr>
        <w:t>Office</w:t>
      </w:r>
      <w:r w:rsidRPr="00344057">
        <w:rPr>
          <w:rFonts w:ascii="Times New Roman" w:eastAsia="Times New Roman" w:hAnsi="Times New Roman" w:cs="Times New Roman"/>
          <w:b/>
          <w:sz w:val="28"/>
          <w:szCs w:val="28"/>
          <w:lang w:eastAsia="ru-RU"/>
        </w:rPr>
        <w:t xml:space="preserve"> </w:t>
      </w:r>
      <w:r w:rsidRPr="00344057">
        <w:rPr>
          <w:rFonts w:ascii="Times New Roman" w:eastAsia="Times New Roman" w:hAnsi="Times New Roman" w:cs="Times New Roman"/>
          <w:b/>
          <w:sz w:val="28"/>
          <w:szCs w:val="28"/>
          <w:lang w:val="en-US" w:eastAsia="ru-RU"/>
        </w:rPr>
        <w:t>Hours</w:t>
      </w:r>
      <w:r w:rsidRPr="00344057">
        <w:rPr>
          <w:rFonts w:ascii="Times New Roman" w:eastAsia="Times New Roman" w:hAnsi="Times New Roman" w:cs="Times New Roman"/>
          <w:b/>
          <w:sz w:val="28"/>
          <w:szCs w:val="28"/>
          <w:lang w:eastAsia="ru-RU"/>
        </w:rPr>
        <w:t xml:space="preserve">) 4. </w:t>
      </w:r>
      <w:r w:rsidR="00344057" w:rsidRPr="00FF1B7F">
        <w:rPr>
          <w:rFonts w:ascii="Times New Roman" w:hAnsi="Times New Roman" w:cs="Times New Roman"/>
          <w:b/>
          <w:bCs/>
          <w:sz w:val="28"/>
          <w:szCs w:val="28"/>
          <w:lang w:val="kk-KZ"/>
        </w:rPr>
        <w:t>Принцип двусторонности и балансовое уравнение</w:t>
      </w:r>
    </w:p>
    <w:p w:rsidR="0013075D" w:rsidRPr="00344057" w:rsidRDefault="00344057" w:rsidP="0013075D">
      <w:pPr>
        <w:ind w:left="360"/>
        <w:rPr>
          <w:rFonts w:ascii="Times New Roman" w:eastAsia="Tahoma" w:hAnsi="Times New Roman" w:cs="Times New Roman"/>
          <w:i/>
          <w:sz w:val="28"/>
          <w:szCs w:val="28"/>
        </w:rPr>
      </w:pPr>
      <w:r w:rsidRPr="00344057">
        <w:rPr>
          <w:rFonts w:ascii="Times New Roman" w:eastAsia="Tahoma" w:hAnsi="Times New Roman" w:cs="Times New Roman"/>
          <w:i/>
          <w:sz w:val="28"/>
          <w:szCs w:val="28"/>
        </w:rPr>
        <w:t xml:space="preserve"> </w:t>
      </w:r>
      <w:r w:rsidR="0013075D" w:rsidRPr="00344057">
        <w:rPr>
          <w:rFonts w:ascii="Times New Roman" w:eastAsia="Tahoma" w:hAnsi="Times New Roman" w:cs="Times New Roman"/>
          <w:i/>
          <w:sz w:val="28"/>
          <w:szCs w:val="28"/>
        </w:rPr>
        <w:t>Подготовка студентами материалов:</w:t>
      </w:r>
    </w:p>
    <w:p w:rsidR="0013075D" w:rsidRPr="00344057" w:rsidRDefault="0013075D" w:rsidP="00AC6B66">
      <w:pPr>
        <w:widowControl w:val="0"/>
        <w:numPr>
          <w:ilvl w:val="0"/>
          <w:numId w:val="6"/>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 xml:space="preserve">Решить тесты к теме </w:t>
      </w:r>
      <w:r w:rsidR="00DC25C7" w:rsidRPr="00344057">
        <w:rPr>
          <w:rFonts w:ascii="Times New Roman" w:eastAsia="Tahoma" w:hAnsi="Times New Roman" w:cs="Times New Roman"/>
          <w:sz w:val="28"/>
          <w:szCs w:val="28"/>
        </w:rPr>
        <w:t>4</w:t>
      </w:r>
      <w:r w:rsidRPr="00344057">
        <w:rPr>
          <w:rFonts w:ascii="Times New Roman" w:eastAsia="Tahoma" w:hAnsi="Times New Roman" w:cs="Times New Roman"/>
          <w:sz w:val="28"/>
          <w:szCs w:val="28"/>
        </w:rPr>
        <w:t>;</w:t>
      </w:r>
    </w:p>
    <w:p w:rsidR="0013075D" w:rsidRPr="00344057" w:rsidRDefault="0013075D" w:rsidP="0013075D">
      <w:pPr>
        <w:widowControl w:val="0"/>
        <w:tabs>
          <w:tab w:val="left" w:pos="360"/>
        </w:tabs>
        <w:suppressAutoHyphens/>
        <w:spacing w:after="0" w:line="240" w:lineRule="auto"/>
        <w:ind w:left="-360"/>
        <w:rPr>
          <w:rFonts w:ascii="Times New Roman" w:eastAsia="Tahoma" w:hAnsi="Times New Roman" w:cs="Times New Roman"/>
          <w:sz w:val="28"/>
          <w:szCs w:val="28"/>
        </w:rPr>
      </w:pPr>
      <w:r w:rsidRPr="00344057">
        <w:rPr>
          <w:rFonts w:ascii="Times New Roman" w:eastAsia="Tahoma" w:hAnsi="Times New Roman" w:cs="Times New Roman"/>
          <w:sz w:val="28"/>
          <w:szCs w:val="28"/>
        </w:rPr>
        <w:t xml:space="preserve"> </w:t>
      </w:r>
      <w:r w:rsidRPr="00344057">
        <w:rPr>
          <w:rFonts w:ascii="Times New Roman" w:eastAsia="Tahoma" w:hAnsi="Times New Roman" w:cs="Times New Roman"/>
          <w:sz w:val="28"/>
          <w:szCs w:val="28"/>
        </w:rPr>
        <w:tab/>
      </w:r>
    </w:p>
    <w:p w:rsidR="0013075D" w:rsidRPr="00344057" w:rsidRDefault="0013075D" w:rsidP="0013075D">
      <w:pPr>
        <w:widowControl w:val="0"/>
        <w:suppressAutoHyphens/>
        <w:spacing w:after="0" w:line="240" w:lineRule="auto"/>
        <w:rPr>
          <w:rFonts w:ascii="Times New Roman" w:eastAsia="Tahoma" w:hAnsi="Times New Roman" w:cs="Times New Roman"/>
          <w:b/>
          <w:sz w:val="28"/>
          <w:szCs w:val="28"/>
        </w:rPr>
      </w:pPr>
      <w:r w:rsidRPr="00344057">
        <w:rPr>
          <w:rFonts w:ascii="Times New Roman" w:eastAsia="Tahoma" w:hAnsi="Times New Roman" w:cs="Times New Roman"/>
          <w:b/>
          <w:sz w:val="28"/>
          <w:szCs w:val="28"/>
        </w:rPr>
        <w:t>СРСП:</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1.Обсуждение и проверка подготовленных студентами материалов:</w:t>
      </w:r>
    </w:p>
    <w:p w:rsidR="0013075D" w:rsidRPr="0034405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анализ глоссария,</w:t>
      </w:r>
    </w:p>
    <w:p w:rsidR="0013075D" w:rsidRPr="0034405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ознакомление с литературным обзором по теме,</w:t>
      </w:r>
    </w:p>
    <w:p w:rsidR="0013075D" w:rsidRPr="0034405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презентация проектов студентов.</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2.Проведение контроля знаний:</w:t>
      </w:r>
    </w:p>
    <w:p w:rsidR="0013075D" w:rsidRPr="00344057" w:rsidRDefault="0013075D"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13075D" w:rsidRPr="00344057" w:rsidRDefault="0013075D"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Решение практических задач</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3.Выставление оценок и сообщение их студентам.</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rPr>
        <w:t xml:space="preserve">5. </w:t>
      </w:r>
      <w:r w:rsidRPr="00344057">
        <w:rPr>
          <w:rFonts w:ascii="Times New Roman" w:eastAsia="Tahoma" w:hAnsi="Times New Roman" w:cs="Times New Roman"/>
          <w:i/>
          <w:sz w:val="28"/>
          <w:szCs w:val="28"/>
          <w:lang w:eastAsia="ar-SA"/>
        </w:rPr>
        <w:t>Помощь студенту в выполнении домашних заданий:</w:t>
      </w:r>
    </w:p>
    <w:p w:rsidR="0013075D" w:rsidRPr="0034405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глоссария,</w:t>
      </w:r>
    </w:p>
    <w:p w:rsidR="0013075D" w:rsidRPr="0034405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литературного обзора по теме занятия,</w:t>
      </w:r>
    </w:p>
    <w:p w:rsidR="0013075D" w:rsidRPr="0034405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подготовке библиографического обзора.</w:t>
      </w:r>
    </w:p>
    <w:p w:rsidR="0013075D" w:rsidRPr="00344057" w:rsidRDefault="0013075D" w:rsidP="0013075D">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6.Задание на дом:</w:t>
      </w:r>
    </w:p>
    <w:p w:rsidR="0013075D" w:rsidRPr="00344057" w:rsidRDefault="0013075D" w:rsidP="00AC6B66">
      <w:pPr>
        <w:widowControl w:val="0"/>
        <w:numPr>
          <w:ilvl w:val="0"/>
          <w:numId w:val="6"/>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Прочитать лекцию №4.</w:t>
      </w:r>
    </w:p>
    <w:p w:rsidR="0013075D" w:rsidRPr="00344057" w:rsidRDefault="0013075D" w:rsidP="0013075D">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p w:rsidR="00344057" w:rsidRPr="00344057" w:rsidRDefault="00195762" w:rsidP="00344057">
      <w:pPr>
        <w:jc w:val="both"/>
        <w:rPr>
          <w:rFonts w:ascii="Times New Roman" w:hAnsi="Times New Roman" w:cs="Times New Roman"/>
          <w:bCs/>
          <w:sz w:val="28"/>
          <w:szCs w:val="28"/>
          <w:lang w:val="kk-KZ"/>
        </w:rPr>
      </w:pPr>
      <w:r w:rsidRPr="00344057">
        <w:rPr>
          <w:rFonts w:ascii="Times New Roman" w:eastAsia="Times New Roman" w:hAnsi="Times New Roman" w:cs="Times New Roman"/>
          <w:b/>
          <w:sz w:val="28"/>
          <w:szCs w:val="28"/>
          <w:lang w:eastAsia="ru-RU"/>
        </w:rPr>
        <w:t>СРСП (</w:t>
      </w:r>
      <w:r w:rsidRPr="00344057">
        <w:rPr>
          <w:rFonts w:ascii="Times New Roman" w:eastAsia="Times New Roman" w:hAnsi="Times New Roman" w:cs="Times New Roman"/>
          <w:b/>
          <w:sz w:val="28"/>
          <w:szCs w:val="28"/>
          <w:lang w:val="en-US" w:eastAsia="ru-RU"/>
        </w:rPr>
        <w:t>Office</w:t>
      </w:r>
      <w:r w:rsidRPr="00344057">
        <w:rPr>
          <w:rFonts w:ascii="Times New Roman" w:eastAsia="Times New Roman" w:hAnsi="Times New Roman" w:cs="Times New Roman"/>
          <w:b/>
          <w:sz w:val="28"/>
          <w:szCs w:val="28"/>
          <w:lang w:eastAsia="ru-RU"/>
        </w:rPr>
        <w:t xml:space="preserve"> </w:t>
      </w:r>
      <w:r w:rsidRPr="00344057">
        <w:rPr>
          <w:rFonts w:ascii="Times New Roman" w:eastAsia="Times New Roman" w:hAnsi="Times New Roman" w:cs="Times New Roman"/>
          <w:b/>
          <w:sz w:val="28"/>
          <w:szCs w:val="28"/>
          <w:lang w:val="en-US" w:eastAsia="ru-RU"/>
        </w:rPr>
        <w:t>Hours</w:t>
      </w:r>
      <w:r w:rsidRPr="00344057">
        <w:rPr>
          <w:rFonts w:ascii="Times New Roman" w:eastAsia="Times New Roman" w:hAnsi="Times New Roman" w:cs="Times New Roman"/>
          <w:b/>
          <w:sz w:val="28"/>
          <w:szCs w:val="28"/>
          <w:lang w:eastAsia="ru-RU"/>
        </w:rPr>
        <w:t xml:space="preserve">) 5. </w:t>
      </w:r>
      <w:r w:rsidR="00344057" w:rsidRPr="00344057">
        <w:rPr>
          <w:rFonts w:ascii="Times New Roman" w:hAnsi="Times New Roman" w:cs="Times New Roman"/>
          <w:bCs/>
          <w:sz w:val="28"/>
          <w:szCs w:val="28"/>
          <w:lang w:val="kk-KZ"/>
        </w:rPr>
        <w:t>Принцип двойной записи и бухгалтерские счета</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Подготовка студентами материалов:</w:t>
      </w:r>
    </w:p>
    <w:p w:rsidR="00DC25C7" w:rsidRPr="00344057" w:rsidRDefault="00DC25C7" w:rsidP="00AC6B66">
      <w:pPr>
        <w:widowControl w:val="0"/>
        <w:numPr>
          <w:ilvl w:val="0"/>
          <w:numId w:val="8"/>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Подготовить глоссарий к  лекции  5;</w:t>
      </w:r>
    </w:p>
    <w:p w:rsidR="00DC25C7" w:rsidRPr="00344057" w:rsidRDefault="00DC25C7" w:rsidP="00AC6B66">
      <w:pPr>
        <w:widowControl w:val="0"/>
        <w:numPr>
          <w:ilvl w:val="0"/>
          <w:numId w:val="8"/>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Решить тесты к теме 5;</w:t>
      </w:r>
    </w:p>
    <w:p w:rsidR="00DC25C7" w:rsidRPr="00344057" w:rsidRDefault="00DC25C7" w:rsidP="00DC25C7">
      <w:pPr>
        <w:widowControl w:val="0"/>
        <w:tabs>
          <w:tab w:val="left" w:pos="330"/>
          <w:tab w:val="left" w:pos="360"/>
        </w:tabs>
        <w:suppressAutoHyphens/>
        <w:spacing w:after="0" w:line="240" w:lineRule="auto"/>
        <w:ind w:left="-30"/>
        <w:rPr>
          <w:rFonts w:ascii="Times New Roman" w:eastAsia="Tahoma" w:hAnsi="Times New Roman" w:cs="Times New Roman"/>
          <w:sz w:val="28"/>
          <w:szCs w:val="28"/>
        </w:rPr>
      </w:pPr>
      <w:r w:rsidRPr="00344057">
        <w:rPr>
          <w:rFonts w:ascii="Times New Roman" w:eastAsia="Tahoma" w:hAnsi="Times New Roman" w:cs="Times New Roman"/>
          <w:sz w:val="28"/>
          <w:szCs w:val="28"/>
        </w:rPr>
        <w:t xml:space="preserve">      </w:t>
      </w:r>
    </w:p>
    <w:p w:rsidR="00DC25C7" w:rsidRPr="00344057" w:rsidRDefault="00DC25C7" w:rsidP="00DC25C7">
      <w:pPr>
        <w:widowControl w:val="0"/>
        <w:suppressAutoHyphens/>
        <w:spacing w:after="0" w:line="240" w:lineRule="auto"/>
        <w:rPr>
          <w:rFonts w:ascii="Times New Roman" w:eastAsia="Tahoma" w:hAnsi="Times New Roman" w:cs="Times New Roman"/>
          <w:b/>
          <w:sz w:val="28"/>
          <w:szCs w:val="28"/>
        </w:rPr>
      </w:pPr>
      <w:r w:rsidRPr="00344057">
        <w:rPr>
          <w:rFonts w:ascii="Times New Roman" w:eastAsia="Tahoma" w:hAnsi="Times New Roman" w:cs="Times New Roman"/>
          <w:b/>
          <w:sz w:val="28"/>
          <w:szCs w:val="28"/>
        </w:rPr>
        <w:t>СРСП:</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1.Обсуждение и проверка подготовленных студентами материалов:</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lastRenderedPageBreak/>
        <w:t>анализ глоссария,</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ознакомление с литературным обзором по теме,</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презентация проектов студентов.</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2.Проведение контроля знаний:</w:t>
      </w:r>
    </w:p>
    <w:p w:rsidR="00DC25C7" w:rsidRPr="00344057"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DC25C7" w:rsidRPr="00344057"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Решение практических задач</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3.Выставление оценок и сообщение их студентам.</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rPr>
        <w:t xml:space="preserve">5. </w:t>
      </w:r>
      <w:r w:rsidRPr="00344057">
        <w:rPr>
          <w:rFonts w:ascii="Times New Roman" w:eastAsia="Tahoma" w:hAnsi="Times New Roman" w:cs="Times New Roman"/>
          <w:i/>
          <w:sz w:val="28"/>
          <w:szCs w:val="28"/>
          <w:lang w:eastAsia="ar-SA"/>
        </w:rPr>
        <w:t>Помощь студенту в выполнении домашних заданий:</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глоссария,</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литературного обзора по теме занятия,</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подготовке библиографического обзора.</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6.Задание на дом:</w:t>
      </w:r>
    </w:p>
    <w:p w:rsidR="00DC25C7" w:rsidRPr="00344057" w:rsidRDefault="00DC25C7" w:rsidP="00AC6B66">
      <w:pPr>
        <w:widowControl w:val="0"/>
        <w:numPr>
          <w:ilvl w:val="0"/>
          <w:numId w:val="7"/>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Решение практических задач.</w:t>
      </w:r>
    </w:p>
    <w:p w:rsidR="00554841" w:rsidRPr="00344057" w:rsidRDefault="00554841" w:rsidP="00554841">
      <w:pPr>
        <w:widowControl w:val="0"/>
        <w:tabs>
          <w:tab w:val="left" w:pos="720"/>
        </w:tabs>
        <w:suppressAutoHyphens/>
        <w:spacing w:after="0" w:line="240" w:lineRule="auto"/>
        <w:ind w:left="720"/>
        <w:rPr>
          <w:rFonts w:ascii="Times New Roman" w:eastAsia="Tahoma" w:hAnsi="Times New Roman" w:cs="Times New Roman"/>
          <w:sz w:val="28"/>
          <w:szCs w:val="28"/>
        </w:rPr>
      </w:pPr>
    </w:p>
    <w:p w:rsidR="00195762" w:rsidRPr="00344057" w:rsidRDefault="00195762" w:rsidP="00195762">
      <w:pPr>
        <w:spacing w:after="0" w:line="240" w:lineRule="auto"/>
        <w:jc w:val="both"/>
        <w:rPr>
          <w:rFonts w:ascii="Times New Roman" w:eastAsia="Times New Roman" w:hAnsi="Times New Roman" w:cs="Times New Roman"/>
          <w:b/>
          <w:sz w:val="28"/>
          <w:szCs w:val="28"/>
          <w:lang w:eastAsia="ru-RU"/>
        </w:rPr>
      </w:pPr>
      <w:r w:rsidRPr="00344057">
        <w:rPr>
          <w:rFonts w:ascii="Times New Roman" w:eastAsia="Times New Roman" w:hAnsi="Times New Roman" w:cs="Times New Roman"/>
          <w:b/>
          <w:sz w:val="28"/>
          <w:szCs w:val="28"/>
          <w:lang w:eastAsia="ru-RU"/>
        </w:rPr>
        <w:t>СРСП (</w:t>
      </w:r>
      <w:r w:rsidRPr="00344057">
        <w:rPr>
          <w:rFonts w:ascii="Times New Roman" w:eastAsia="Times New Roman" w:hAnsi="Times New Roman" w:cs="Times New Roman"/>
          <w:b/>
          <w:sz w:val="28"/>
          <w:szCs w:val="28"/>
          <w:lang w:val="en-US" w:eastAsia="ru-RU"/>
        </w:rPr>
        <w:t>Office</w:t>
      </w:r>
      <w:r w:rsidRPr="00344057">
        <w:rPr>
          <w:rFonts w:ascii="Times New Roman" w:eastAsia="Times New Roman" w:hAnsi="Times New Roman" w:cs="Times New Roman"/>
          <w:b/>
          <w:sz w:val="28"/>
          <w:szCs w:val="28"/>
          <w:lang w:eastAsia="ru-RU"/>
        </w:rPr>
        <w:t xml:space="preserve"> </w:t>
      </w:r>
      <w:r w:rsidRPr="00344057">
        <w:rPr>
          <w:rFonts w:ascii="Times New Roman" w:eastAsia="Times New Roman" w:hAnsi="Times New Roman" w:cs="Times New Roman"/>
          <w:b/>
          <w:sz w:val="28"/>
          <w:szCs w:val="28"/>
          <w:lang w:val="en-US" w:eastAsia="ru-RU"/>
        </w:rPr>
        <w:t>Hours</w:t>
      </w:r>
      <w:r w:rsidRPr="00344057">
        <w:rPr>
          <w:rFonts w:ascii="Times New Roman" w:eastAsia="Times New Roman" w:hAnsi="Times New Roman" w:cs="Times New Roman"/>
          <w:b/>
          <w:sz w:val="28"/>
          <w:szCs w:val="28"/>
          <w:lang w:eastAsia="ru-RU"/>
        </w:rPr>
        <w:t>) 6.</w:t>
      </w:r>
      <w:r w:rsidRPr="00344057">
        <w:rPr>
          <w:rFonts w:ascii="Times New Roman" w:eastAsia="Times New Roman" w:hAnsi="Times New Roman" w:cs="Times New Roman"/>
          <w:b/>
          <w:color w:val="FF0000"/>
          <w:sz w:val="28"/>
          <w:szCs w:val="28"/>
          <w:lang w:eastAsia="ru-RU"/>
        </w:rPr>
        <w:t xml:space="preserve"> </w:t>
      </w:r>
      <w:r w:rsidR="00344057" w:rsidRPr="00344057">
        <w:rPr>
          <w:rFonts w:ascii="Times New Roman" w:hAnsi="Times New Roman" w:cs="Times New Roman"/>
          <w:sz w:val="28"/>
          <w:szCs w:val="28"/>
          <w:lang w:val="kk-KZ"/>
        </w:rPr>
        <w:t>Учетная политика.</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Подготовка студентами материалов:</w:t>
      </w:r>
    </w:p>
    <w:p w:rsidR="00DC25C7" w:rsidRPr="00344057" w:rsidRDefault="00DC25C7" w:rsidP="00AC6B66">
      <w:pPr>
        <w:widowControl w:val="0"/>
        <w:numPr>
          <w:ilvl w:val="0"/>
          <w:numId w:val="7"/>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Подготовить глоссарий к  лекции 6;</w:t>
      </w:r>
    </w:p>
    <w:p w:rsidR="00DC25C7" w:rsidRPr="00344057" w:rsidRDefault="00DC25C7" w:rsidP="00AC6B66">
      <w:pPr>
        <w:widowControl w:val="0"/>
        <w:numPr>
          <w:ilvl w:val="0"/>
          <w:numId w:val="7"/>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Решить тесты к теме 6;</w:t>
      </w:r>
    </w:p>
    <w:p w:rsidR="00DC25C7" w:rsidRPr="00344057" w:rsidRDefault="00DC25C7" w:rsidP="00DC25C7">
      <w:pPr>
        <w:widowControl w:val="0"/>
        <w:tabs>
          <w:tab w:val="left" w:pos="330"/>
          <w:tab w:val="left" w:pos="36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 xml:space="preserve">     </w:t>
      </w:r>
    </w:p>
    <w:p w:rsidR="00DC25C7" w:rsidRPr="00344057" w:rsidRDefault="00DC25C7" w:rsidP="00DC25C7">
      <w:pPr>
        <w:widowControl w:val="0"/>
        <w:suppressAutoHyphens/>
        <w:spacing w:after="0" w:line="240" w:lineRule="auto"/>
        <w:rPr>
          <w:rFonts w:ascii="Times New Roman" w:eastAsia="Tahoma" w:hAnsi="Times New Roman" w:cs="Times New Roman"/>
          <w:b/>
          <w:sz w:val="28"/>
          <w:szCs w:val="28"/>
        </w:rPr>
      </w:pPr>
      <w:r w:rsidRPr="00344057">
        <w:rPr>
          <w:rFonts w:ascii="Times New Roman" w:eastAsia="Tahoma" w:hAnsi="Times New Roman" w:cs="Times New Roman"/>
          <w:b/>
          <w:sz w:val="28"/>
          <w:szCs w:val="28"/>
        </w:rPr>
        <w:t>СРСП:</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1.Обсуждение и проверка подготовленных студентами материалов:</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анализ глоссария,</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ознакомление с литературным обзором по теме,</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презентация проектов студентов.</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2.Проведение контроля знаний:</w:t>
      </w:r>
    </w:p>
    <w:p w:rsidR="00DC25C7" w:rsidRPr="00344057"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DC25C7" w:rsidRPr="00344057"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Решение практических задач</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3.Выставление оценок и сообщение их студентам.</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rPr>
        <w:t xml:space="preserve">5. </w:t>
      </w:r>
      <w:r w:rsidRPr="00344057">
        <w:rPr>
          <w:rFonts w:ascii="Times New Roman" w:eastAsia="Tahoma" w:hAnsi="Times New Roman" w:cs="Times New Roman"/>
          <w:i/>
          <w:sz w:val="28"/>
          <w:szCs w:val="28"/>
          <w:lang w:eastAsia="ar-SA"/>
        </w:rPr>
        <w:t>Помощь студенту в выполнении домашних заданий:</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глоссария,</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литературного обзора по теме занятия,</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подготовке библиографического обзора.</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6.Задание на дом:</w:t>
      </w:r>
    </w:p>
    <w:p w:rsidR="00DC25C7" w:rsidRPr="00344057" w:rsidRDefault="00DC25C7" w:rsidP="00AC6B66">
      <w:pPr>
        <w:widowControl w:val="0"/>
        <w:numPr>
          <w:ilvl w:val="0"/>
          <w:numId w:val="9"/>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Прочитать лекцию №6.</w:t>
      </w:r>
    </w:p>
    <w:p w:rsidR="00DC25C7" w:rsidRPr="00344057" w:rsidRDefault="00DC25C7" w:rsidP="00DC25C7">
      <w:pPr>
        <w:widowControl w:val="0"/>
        <w:suppressAutoHyphens/>
        <w:spacing w:after="0" w:line="240" w:lineRule="auto"/>
        <w:ind w:left="360"/>
        <w:rPr>
          <w:rFonts w:ascii="Times New Roman" w:eastAsia="Tahoma" w:hAnsi="Times New Roman" w:cs="Times New Roman"/>
          <w:i/>
          <w:sz w:val="28"/>
          <w:szCs w:val="28"/>
          <w:lang w:val="en-US"/>
        </w:rPr>
      </w:pPr>
    </w:p>
    <w:p w:rsidR="00195762" w:rsidRPr="00735177" w:rsidRDefault="00195762" w:rsidP="00195762">
      <w:pPr>
        <w:spacing w:after="0" w:line="240" w:lineRule="auto"/>
        <w:jc w:val="both"/>
        <w:rPr>
          <w:rFonts w:ascii="Times New Roman" w:eastAsia="Times New Roman" w:hAnsi="Times New Roman" w:cs="Times New Roman"/>
          <w:b/>
          <w:sz w:val="28"/>
          <w:szCs w:val="28"/>
          <w:lang w:eastAsia="ru-RU"/>
        </w:rPr>
      </w:pPr>
      <w:r w:rsidRPr="00344057">
        <w:rPr>
          <w:rFonts w:ascii="Times New Roman" w:eastAsia="Times New Roman" w:hAnsi="Times New Roman" w:cs="Times New Roman"/>
          <w:b/>
          <w:sz w:val="28"/>
          <w:szCs w:val="28"/>
          <w:lang w:eastAsia="ru-RU"/>
        </w:rPr>
        <w:t>СРСП</w:t>
      </w:r>
      <w:r w:rsidRPr="00735177">
        <w:rPr>
          <w:rFonts w:ascii="Times New Roman" w:eastAsia="Times New Roman" w:hAnsi="Times New Roman" w:cs="Times New Roman"/>
          <w:b/>
          <w:sz w:val="28"/>
          <w:szCs w:val="28"/>
          <w:lang w:eastAsia="ru-RU"/>
        </w:rPr>
        <w:t xml:space="preserve"> (</w:t>
      </w:r>
      <w:r w:rsidRPr="00344057">
        <w:rPr>
          <w:rFonts w:ascii="Times New Roman" w:eastAsia="Times New Roman" w:hAnsi="Times New Roman" w:cs="Times New Roman"/>
          <w:b/>
          <w:sz w:val="28"/>
          <w:szCs w:val="28"/>
          <w:lang w:val="en-US" w:eastAsia="ru-RU"/>
        </w:rPr>
        <w:t>Office</w:t>
      </w:r>
      <w:r w:rsidRPr="00735177">
        <w:rPr>
          <w:rFonts w:ascii="Times New Roman" w:eastAsia="Times New Roman" w:hAnsi="Times New Roman" w:cs="Times New Roman"/>
          <w:b/>
          <w:sz w:val="28"/>
          <w:szCs w:val="28"/>
          <w:lang w:eastAsia="ru-RU"/>
        </w:rPr>
        <w:t xml:space="preserve"> </w:t>
      </w:r>
      <w:r w:rsidRPr="00344057">
        <w:rPr>
          <w:rFonts w:ascii="Times New Roman" w:eastAsia="Times New Roman" w:hAnsi="Times New Roman" w:cs="Times New Roman"/>
          <w:b/>
          <w:sz w:val="28"/>
          <w:szCs w:val="28"/>
          <w:lang w:val="en-US" w:eastAsia="ru-RU"/>
        </w:rPr>
        <w:t>Hours</w:t>
      </w:r>
      <w:r w:rsidRPr="00735177">
        <w:rPr>
          <w:rFonts w:ascii="Times New Roman" w:eastAsia="Times New Roman" w:hAnsi="Times New Roman" w:cs="Times New Roman"/>
          <w:b/>
          <w:sz w:val="28"/>
          <w:szCs w:val="28"/>
          <w:lang w:eastAsia="ru-RU"/>
        </w:rPr>
        <w:t xml:space="preserve">) 7.  </w:t>
      </w:r>
      <w:r w:rsidRPr="00735177">
        <w:rPr>
          <w:rFonts w:ascii="Times New Roman" w:eastAsia="SimSun" w:hAnsi="Times New Roman" w:cs="Times New Roman"/>
          <w:sz w:val="28"/>
          <w:szCs w:val="28"/>
          <w:lang w:eastAsia="ru-RU"/>
        </w:rPr>
        <w:t xml:space="preserve">  </w:t>
      </w:r>
      <w:r w:rsidR="00344057" w:rsidRPr="00FF1B7F">
        <w:rPr>
          <w:rFonts w:ascii="Times New Roman" w:hAnsi="Times New Roman" w:cs="Times New Roman"/>
          <w:b/>
          <w:sz w:val="28"/>
          <w:szCs w:val="28"/>
          <w:lang w:val="kk-KZ"/>
        </w:rPr>
        <w:t>Учет денежных средств.</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Подготовка студентами материалов:</w:t>
      </w:r>
    </w:p>
    <w:p w:rsidR="00DC25C7" w:rsidRPr="00344057" w:rsidRDefault="00DC25C7" w:rsidP="00AC6B66">
      <w:pPr>
        <w:widowControl w:val="0"/>
        <w:numPr>
          <w:ilvl w:val="0"/>
          <w:numId w:val="9"/>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lastRenderedPageBreak/>
        <w:t>Подготовить глоссарий к  лекции 7;</w:t>
      </w:r>
    </w:p>
    <w:p w:rsidR="00DC25C7" w:rsidRPr="00344057" w:rsidRDefault="00DC25C7" w:rsidP="00AC6B66">
      <w:pPr>
        <w:widowControl w:val="0"/>
        <w:numPr>
          <w:ilvl w:val="0"/>
          <w:numId w:val="9"/>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Решить тесты к теме 7;</w:t>
      </w:r>
    </w:p>
    <w:p w:rsidR="00DC25C7" w:rsidRPr="00344057" w:rsidRDefault="00DC25C7" w:rsidP="00DC25C7">
      <w:pPr>
        <w:widowControl w:val="0"/>
        <w:suppressAutoHyphens/>
        <w:spacing w:after="0" w:line="240" w:lineRule="auto"/>
        <w:rPr>
          <w:rFonts w:ascii="Times New Roman" w:eastAsia="Tahoma" w:hAnsi="Times New Roman" w:cs="Times New Roman"/>
          <w:b/>
          <w:sz w:val="28"/>
          <w:szCs w:val="28"/>
        </w:rPr>
      </w:pPr>
      <w:r w:rsidRPr="00344057">
        <w:rPr>
          <w:rFonts w:ascii="Times New Roman" w:eastAsia="Tahoma" w:hAnsi="Times New Roman" w:cs="Times New Roman"/>
          <w:b/>
          <w:sz w:val="28"/>
          <w:szCs w:val="28"/>
        </w:rPr>
        <w:t>СРСП:</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1.Обсуждение и проверка подготовленных студентами материалов:</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анализ глоссария,</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ознакомление с литературным обзором по теме,</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презентация проектов студентов.</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2.Проведение контроля знаний:</w:t>
      </w:r>
    </w:p>
    <w:p w:rsidR="00DC25C7" w:rsidRPr="00344057"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DC25C7" w:rsidRPr="00344057"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Решение практических задач</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3.Выставление оценок и сообщение их студентам.</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rPr>
        <w:t xml:space="preserve">5. </w:t>
      </w:r>
      <w:r w:rsidRPr="00344057">
        <w:rPr>
          <w:rFonts w:ascii="Times New Roman" w:eastAsia="Tahoma" w:hAnsi="Times New Roman" w:cs="Times New Roman"/>
          <w:i/>
          <w:sz w:val="28"/>
          <w:szCs w:val="28"/>
          <w:lang w:eastAsia="ar-SA"/>
        </w:rPr>
        <w:t>Помощь студенту в выполнении домашних заданий:</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глоссария,</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литературного обзора по теме занятия,</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подготовке библиографического обзора.</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6.Задание на дом:</w:t>
      </w:r>
    </w:p>
    <w:p w:rsidR="00DC25C7" w:rsidRPr="00344057" w:rsidRDefault="00DC25C7" w:rsidP="00AC6B66">
      <w:pPr>
        <w:widowControl w:val="0"/>
        <w:numPr>
          <w:ilvl w:val="0"/>
          <w:numId w:val="10"/>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Прочитать лекцию №7.</w:t>
      </w:r>
    </w:p>
    <w:p w:rsidR="00195762" w:rsidRPr="00344057" w:rsidRDefault="00195762" w:rsidP="00195762">
      <w:pPr>
        <w:spacing w:after="0" w:line="240" w:lineRule="auto"/>
        <w:jc w:val="both"/>
        <w:rPr>
          <w:rFonts w:ascii="Times New Roman" w:eastAsia="Times New Roman" w:hAnsi="Times New Roman" w:cs="Times New Roman"/>
          <w:sz w:val="28"/>
          <w:szCs w:val="28"/>
          <w:lang w:val="kk-KZ" w:eastAsia="ru-RU"/>
        </w:rPr>
      </w:pPr>
    </w:p>
    <w:p w:rsidR="00195762" w:rsidRPr="00FF1B7F" w:rsidRDefault="00195762" w:rsidP="00DC25C7">
      <w:pPr>
        <w:spacing w:after="0" w:line="240" w:lineRule="auto"/>
        <w:jc w:val="both"/>
        <w:rPr>
          <w:rFonts w:ascii="Times New Roman" w:eastAsia="Times New Roman" w:hAnsi="Times New Roman" w:cs="Times New Roman"/>
          <w:b/>
          <w:sz w:val="28"/>
          <w:szCs w:val="28"/>
          <w:lang w:eastAsia="ru-RU"/>
        </w:rPr>
      </w:pPr>
      <w:r w:rsidRPr="00344057">
        <w:rPr>
          <w:rFonts w:ascii="Times New Roman" w:eastAsia="Times New Roman" w:hAnsi="Times New Roman" w:cs="Times New Roman"/>
          <w:b/>
          <w:sz w:val="28"/>
          <w:szCs w:val="28"/>
          <w:lang w:eastAsia="ru-RU"/>
        </w:rPr>
        <w:t>СРСП (</w:t>
      </w:r>
      <w:r w:rsidRPr="00344057">
        <w:rPr>
          <w:rFonts w:ascii="Times New Roman" w:eastAsia="Times New Roman" w:hAnsi="Times New Roman" w:cs="Times New Roman"/>
          <w:b/>
          <w:sz w:val="28"/>
          <w:szCs w:val="28"/>
          <w:lang w:val="en-US" w:eastAsia="ru-RU"/>
        </w:rPr>
        <w:t>Office</w:t>
      </w:r>
      <w:r w:rsidRPr="00344057">
        <w:rPr>
          <w:rFonts w:ascii="Times New Roman" w:eastAsia="Times New Roman" w:hAnsi="Times New Roman" w:cs="Times New Roman"/>
          <w:b/>
          <w:sz w:val="28"/>
          <w:szCs w:val="28"/>
          <w:lang w:eastAsia="ru-RU"/>
        </w:rPr>
        <w:t xml:space="preserve"> </w:t>
      </w:r>
      <w:r w:rsidRPr="00344057">
        <w:rPr>
          <w:rFonts w:ascii="Times New Roman" w:eastAsia="Times New Roman" w:hAnsi="Times New Roman" w:cs="Times New Roman"/>
          <w:b/>
          <w:sz w:val="28"/>
          <w:szCs w:val="28"/>
          <w:lang w:val="en-US" w:eastAsia="ru-RU"/>
        </w:rPr>
        <w:t>Hours</w:t>
      </w:r>
      <w:r w:rsidRPr="00344057">
        <w:rPr>
          <w:rFonts w:ascii="Times New Roman" w:eastAsia="Times New Roman" w:hAnsi="Times New Roman" w:cs="Times New Roman"/>
          <w:b/>
          <w:sz w:val="28"/>
          <w:szCs w:val="28"/>
          <w:lang w:eastAsia="ru-RU"/>
        </w:rPr>
        <w:t xml:space="preserve">) 8. </w:t>
      </w:r>
      <w:r w:rsidR="00344057" w:rsidRPr="00FF1B7F">
        <w:rPr>
          <w:rFonts w:ascii="Times New Roman" w:hAnsi="Times New Roman" w:cs="Times New Roman"/>
          <w:b/>
          <w:sz w:val="28"/>
          <w:szCs w:val="28"/>
          <w:lang w:val="kk-KZ"/>
        </w:rPr>
        <w:t>Учет и документирование дебиторской задолженности.</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Подготовка студентами материалов:</w:t>
      </w:r>
    </w:p>
    <w:p w:rsidR="00DC25C7" w:rsidRPr="00344057" w:rsidRDefault="00DC25C7" w:rsidP="00AC6B66">
      <w:pPr>
        <w:widowControl w:val="0"/>
        <w:numPr>
          <w:ilvl w:val="0"/>
          <w:numId w:val="10"/>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Решить тесты к теме 8;</w:t>
      </w:r>
    </w:p>
    <w:p w:rsidR="00DC25C7" w:rsidRPr="00344057" w:rsidRDefault="00DC25C7" w:rsidP="00DC25C7">
      <w:pPr>
        <w:widowControl w:val="0"/>
        <w:tabs>
          <w:tab w:val="left" w:pos="360"/>
        </w:tabs>
        <w:suppressAutoHyphens/>
        <w:spacing w:after="0" w:line="240" w:lineRule="auto"/>
        <w:ind w:left="-360"/>
        <w:rPr>
          <w:rFonts w:ascii="Times New Roman" w:eastAsia="Tahoma" w:hAnsi="Times New Roman" w:cs="Times New Roman"/>
          <w:sz w:val="28"/>
          <w:szCs w:val="28"/>
        </w:rPr>
      </w:pPr>
      <w:r w:rsidRPr="00344057">
        <w:rPr>
          <w:rFonts w:ascii="Times New Roman" w:eastAsia="Tahoma" w:hAnsi="Times New Roman" w:cs="Times New Roman"/>
          <w:sz w:val="28"/>
          <w:szCs w:val="28"/>
        </w:rPr>
        <w:tab/>
      </w:r>
    </w:p>
    <w:p w:rsidR="00DC25C7" w:rsidRPr="00344057" w:rsidRDefault="00DC25C7" w:rsidP="00DC25C7">
      <w:pPr>
        <w:widowControl w:val="0"/>
        <w:suppressAutoHyphens/>
        <w:spacing w:after="0" w:line="240" w:lineRule="auto"/>
        <w:rPr>
          <w:rFonts w:ascii="Times New Roman" w:eastAsia="Tahoma" w:hAnsi="Times New Roman" w:cs="Times New Roman"/>
          <w:b/>
          <w:sz w:val="28"/>
          <w:szCs w:val="28"/>
        </w:rPr>
      </w:pPr>
      <w:r w:rsidRPr="00344057">
        <w:rPr>
          <w:rFonts w:ascii="Times New Roman" w:eastAsia="Tahoma" w:hAnsi="Times New Roman" w:cs="Times New Roman"/>
          <w:b/>
          <w:sz w:val="28"/>
          <w:szCs w:val="28"/>
        </w:rPr>
        <w:t>СРСП:</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1.Обсуждение и проверка подготовленных студентами материалов:</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анализ глоссария,</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ознакомление с литературным обзором по теме,</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презентация проектов студентов.</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2.Проведение контроля знаний:</w:t>
      </w:r>
    </w:p>
    <w:p w:rsidR="00DC25C7" w:rsidRPr="00344057"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DC25C7" w:rsidRPr="00344057"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Решение практических задач</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3.Выставление оценок и сообщение их студентам.</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rPr>
        <w:t xml:space="preserve">5. </w:t>
      </w:r>
      <w:r w:rsidRPr="00344057">
        <w:rPr>
          <w:rFonts w:ascii="Times New Roman" w:eastAsia="Tahoma" w:hAnsi="Times New Roman" w:cs="Times New Roman"/>
          <w:i/>
          <w:sz w:val="28"/>
          <w:szCs w:val="28"/>
          <w:lang w:eastAsia="ar-SA"/>
        </w:rPr>
        <w:t>Помощь студенту в выполнении домашних заданий:</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глоссария,</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литературного обзора по теме занятия,</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подготовке библиографического обзора.</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6.Задание на дом:</w:t>
      </w:r>
    </w:p>
    <w:p w:rsidR="00DC25C7" w:rsidRPr="00344057" w:rsidRDefault="00DC25C7" w:rsidP="00AC6B66">
      <w:pPr>
        <w:widowControl w:val="0"/>
        <w:numPr>
          <w:ilvl w:val="0"/>
          <w:numId w:val="10"/>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lastRenderedPageBreak/>
        <w:t>Прочитать лекцию №8.</w:t>
      </w:r>
    </w:p>
    <w:p w:rsidR="00195762" w:rsidRPr="00344057" w:rsidRDefault="00195762" w:rsidP="00195762">
      <w:pPr>
        <w:spacing w:after="0" w:line="240" w:lineRule="auto"/>
        <w:jc w:val="both"/>
        <w:rPr>
          <w:rFonts w:ascii="Times New Roman" w:eastAsia="Times New Roman" w:hAnsi="Times New Roman" w:cs="Times New Roman"/>
          <w:b/>
          <w:i/>
          <w:sz w:val="28"/>
          <w:szCs w:val="28"/>
          <w:lang w:val="kk-KZ" w:eastAsia="ru-RU"/>
        </w:rPr>
      </w:pPr>
    </w:p>
    <w:p w:rsidR="00DC25C7" w:rsidRPr="00344057" w:rsidRDefault="00195762" w:rsidP="00DC25C7">
      <w:pPr>
        <w:widowControl w:val="0"/>
        <w:autoSpaceDE w:val="0"/>
        <w:autoSpaceDN w:val="0"/>
        <w:adjustRightInd w:val="0"/>
        <w:spacing w:after="0" w:line="240" w:lineRule="auto"/>
        <w:ind w:left="-80"/>
        <w:jc w:val="both"/>
        <w:rPr>
          <w:rFonts w:ascii="Times New Roman" w:hAnsi="Times New Roman" w:cs="Times New Roman"/>
          <w:sz w:val="28"/>
          <w:szCs w:val="28"/>
          <w:lang w:val="kk-KZ"/>
        </w:rPr>
      </w:pPr>
      <w:r w:rsidRPr="00344057">
        <w:rPr>
          <w:rFonts w:ascii="Times New Roman" w:eastAsia="Times New Roman" w:hAnsi="Times New Roman" w:cs="Times New Roman"/>
          <w:b/>
          <w:sz w:val="28"/>
          <w:szCs w:val="28"/>
          <w:lang w:eastAsia="ru-RU"/>
        </w:rPr>
        <w:t>СРСП  (</w:t>
      </w:r>
      <w:r w:rsidRPr="00344057">
        <w:rPr>
          <w:rFonts w:ascii="Times New Roman" w:eastAsia="Times New Roman" w:hAnsi="Times New Roman" w:cs="Times New Roman"/>
          <w:b/>
          <w:sz w:val="28"/>
          <w:szCs w:val="28"/>
          <w:lang w:val="en-US" w:eastAsia="ru-RU"/>
        </w:rPr>
        <w:t>Office</w:t>
      </w:r>
      <w:r w:rsidRPr="00344057">
        <w:rPr>
          <w:rFonts w:ascii="Times New Roman" w:eastAsia="Times New Roman" w:hAnsi="Times New Roman" w:cs="Times New Roman"/>
          <w:b/>
          <w:sz w:val="28"/>
          <w:szCs w:val="28"/>
          <w:lang w:eastAsia="ru-RU"/>
        </w:rPr>
        <w:t xml:space="preserve"> </w:t>
      </w:r>
      <w:r w:rsidRPr="00344057">
        <w:rPr>
          <w:rFonts w:ascii="Times New Roman" w:eastAsia="Times New Roman" w:hAnsi="Times New Roman" w:cs="Times New Roman"/>
          <w:b/>
          <w:sz w:val="28"/>
          <w:szCs w:val="28"/>
          <w:lang w:val="en-US" w:eastAsia="ru-RU"/>
        </w:rPr>
        <w:t>Hours</w:t>
      </w:r>
      <w:r w:rsidRPr="00344057">
        <w:rPr>
          <w:rFonts w:ascii="Times New Roman" w:eastAsia="Times New Roman" w:hAnsi="Times New Roman" w:cs="Times New Roman"/>
          <w:b/>
          <w:sz w:val="28"/>
          <w:szCs w:val="28"/>
          <w:lang w:eastAsia="ru-RU"/>
        </w:rPr>
        <w:t xml:space="preserve">) 9. </w:t>
      </w:r>
      <w:r w:rsidR="00344057" w:rsidRPr="00344057">
        <w:rPr>
          <w:rFonts w:ascii="Times New Roman" w:hAnsi="Times New Roman" w:cs="Times New Roman"/>
          <w:b/>
          <w:sz w:val="28"/>
          <w:szCs w:val="28"/>
          <w:lang w:val="kk-KZ"/>
        </w:rPr>
        <w:t xml:space="preserve">Учет запасов.  </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Подготовка студентами материалов:</w:t>
      </w:r>
    </w:p>
    <w:p w:rsidR="00DC25C7" w:rsidRPr="00344057" w:rsidRDefault="00DC25C7" w:rsidP="00AC6B66">
      <w:pPr>
        <w:widowControl w:val="0"/>
        <w:numPr>
          <w:ilvl w:val="0"/>
          <w:numId w:val="10"/>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 xml:space="preserve">Решить тесты к теме </w:t>
      </w:r>
      <w:r w:rsidR="00554841" w:rsidRPr="00344057">
        <w:rPr>
          <w:rFonts w:ascii="Times New Roman" w:eastAsia="Tahoma" w:hAnsi="Times New Roman" w:cs="Times New Roman"/>
          <w:sz w:val="28"/>
          <w:szCs w:val="28"/>
        </w:rPr>
        <w:t>9</w:t>
      </w:r>
      <w:r w:rsidRPr="00344057">
        <w:rPr>
          <w:rFonts w:ascii="Times New Roman" w:eastAsia="Tahoma" w:hAnsi="Times New Roman" w:cs="Times New Roman"/>
          <w:sz w:val="28"/>
          <w:szCs w:val="28"/>
        </w:rPr>
        <w:t>;</w:t>
      </w:r>
    </w:p>
    <w:p w:rsidR="00DC25C7" w:rsidRPr="00344057" w:rsidRDefault="00DC25C7" w:rsidP="00DC25C7">
      <w:pPr>
        <w:widowControl w:val="0"/>
        <w:suppressAutoHyphens/>
        <w:spacing w:after="0" w:line="240" w:lineRule="auto"/>
        <w:rPr>
          <w:rFonts w:ascii="Times New Roman" w:eastAsia="Tahoma" w:hAnsi="Times New Roman" w:cs="Times New Roman"/>
          <w:b/>
          <w:sz w:val="28"/>
          <w:szCs w:val="28"/>
        </w:rPr>
      </w:pPr>
      <w:r w:rsidRPr="00344057">
        <w:rPr>
          <w:rFonts w:ascii="Times New Roman" w:eastAsia="Tahoma" w:hAnsi="Times New Roman" w:cs="Times New Roman"/>
          <w:b/>
          <w:sz w:val="28"/>
          <w:szCs w:val="28"/>
        </w:rPr>
        <w:t>СРСП:</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1.Обсуждение и проверка подготовленных студентами материалов:</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анализ глоссария,</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ознакомление с литературным обзором по теме,</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презентация проектов студентов.</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2.Проведение контроля знаний:</w:t>
      </w:r>
    </w:p>
    <w:p w:rsidR="00DC25C7" w:rsidRPr="00344057"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DC25C7" w:rsidRPr="00344057"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Решение практических задач</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3.Выставление оценок и сообщение их студентам.</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rPr>
        <w:t xml:space="preserve">5. </w:t>
      </w:r>
      <w:r w:rsidRPr="00344057">
        <w:rPr>
          <w:rFonts w:ascii="Times New Roman" w:eastAsia="Tahoma" w:hAnsi="Times New Roman" w:cs="Times New Roman"/>
          <w:i/>
          <w:sz w:val="28"/>
          <w:szCs w:val="28"/>
          <w:lang w:eastAsia="ar-SA"/>
        </w:rPr>
        <w:t>Помощь студенту в выполнении домашних заданий:</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глоссария,</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литературного обзора по теме занятия,</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подготовке библиографического обзора.</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6.Задание на дом:</w:t>
      </w:r>
    </w:p>
    <w:p w:rsidR="00DC25C7" w:rsidRPr="00344057" w:rsidRDefault="00554841" w:rsidP="00AC6B66">
      <w:pPr>
        <w:widowControl w:val="0"/>
        <w:numPr>
          <w:ilvl w:val="0"/>
          <w:numId w:val="10"/>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Прочитать лекцию №9</w:t>
      </w:r>
    </w:p>
    <w:p w:rsidR="00195762" w:rsidRPr="00344057" w:rsidRDefault="00195762" w:rsidP="00195762">
      <w:pPr>
        <w:spacing w:after="0" w:line="240" w:lineRule="auto"/>
        <w:jc w:val="both"/>
        <w:rPr>
          <w:rFonts w:ascii="Times New Roman" w:eastAsia="Times New Roman" w:hAnsi="Times New Roman" w:cs="Times New Roman"/>
          <w:sz w:val="28"/>
          <w:szCs w:val="28"/>
          <w:lang w:eastAsia="ru-RU"/>
        </w:rPr>
      </w:pPr>
    </w:p>
    <w:p w:rsidR="00195762" w:rsidRPr="00FF1B7F" w:rsidRDefault="00195762" w:rsidP="00195762">
      <w:pPr>
        <w:spacing w:after="0" w:line="240" w:lineRule="auto"/>
        <w:jc w:val="both"/>
        <w:rPr>
          <w:rFonts w:ascii="Times New Roman" w:eastAsia="Times New Roman" w:hAnsi="Times New Roman" w:cs="Times New Roman"/>
          <w:b/>
          <w:color w:val="000000"/>
          <w:sz w:val="28"/>
          <w:szCs w:val="28"/>
          <w:lang w:eastAsia="ru-RU"/>
        </w:rPr>
      </w:pPr>
      <w:r w:rsidRPr="00344057">
        <w:rPr>
          <w:rFonts w:ascii="Times New Roman" w:eastAsia="Times New Roman" w:hAnsi="Times New Roman" w:cs="Times New Roman"/>
          <w:b/>
          <w:sz w:val="28"/>
          <w:szCs w:val="28"/>
          <w:lang w:eastAsia="ru-RU"/>
        </w:rPr>
        <w:t>СРСП (</w:t>
      </w:r>
      <w:r w:rsidRPr="00344057">
        <w:rPr>
          <w:rFonts w:ascii="Times New Roman" w:eastAsia="Times New Roman" w:hAnsi="Times New Roman" w:cs="Times New Roman"/>
          <w:b/>
          <w:sz w:val="28"/>
          <w:szCs w:val="28"/>
          <w:lang w:val="en-US" w:eastAsia="ru-RU"/>
        </w:rPr>
        <w:t>Office</w:t>
      </w:r>
      <w:r w:rsidRPr="00344057">
        <w:rPr>
          <w:rFonts w:ascii="Times New Roman" w:eastAsia="Times New Roman" w:hAnsi="Times New Roman" w:cs="Times New Roman"/>
          <w:b/>
          <w:sz w:val="28"/>
          <w:szCs w:val="28"/>
          <w:lang w:eastAsia="ru-RU"/>
        </w:rPr>
        <w:t xml:space="preserve"> </w:t>
      </w:r>
      <w:r w:rsidRPr="00344057">
        <w:rPr>
          <w:rFonts w:ascii="Times New Roman" w:eastAsia="Times New Roman" w:hAnsi="Times New Roman" w:cs="Times New Roman"/>
          <w:b/>
          <w:sz w:val="28"/>
          <w:szCs w:val="28"/>
          <w:lang w:val="en-US" w:eastAsia="ru-RU"/>
        </w:rPr>
        <w:t>Hours</w:t>
      </w:r>
      <w:r w:rsidRPr="00344057">
        <w:rPr>
          <w:rFonts w:ascii="Times New Roman" w:eastAsia="Times New Roman" w:hAnsi="Times New Roman" w:cs="Times New Roman"/>
          <w:b/>
          <w:sz w:val="28"/>
          <w:szCs w:val="28"/>
          <w:lang w:eastAsia="ru-RU"/>
        </w:rPr>
        <w:t xml:space="preserve">) 10. </w:t>
      </w:r>
      <w:r w:rsidR="00344057" w:rsidRPr="00FF1B7F">
        <w:rPr>
          <w:rFonts w:ascii="Times New Roman" w:hAnsi="Times New Roman" w:cs="Times New Roman"/>
          <w:b/>
          <w:sz w:val="28"/>
          <w:szCs w:val="28"/>
          <w:lang w:val="kk-KZ"/>
        </w:rPr>
        <w:t>Учет основных средств.</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Подготовка студентами материалов:</w:t>
      </w:r>
    </w:p>
    <w:p w:rsidR="00DC25C7" w:rsidRPr="00344057" w:rsidRDefault="00DC25C7" w:rsidP="00AC6B66">
      <w:pPr>
        <w:widowControl w:val="0"/>
        <w:numPr>
          <w:ilvl w:val="0"/>
          <w:numId w:val="10"/>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П</w:t>
      </w:r>
      <w:r w:rsidR="00554841" w:rsidRPr="00344057">
        <w:rPr>
          <w:rFonts w:ascii="Times New Roman" w:eastAsia="Tahoma" w:hAnsi="Times New Roman" w:cs="Times New Roman"/>
          <w:sz w:val="28"/>
          <w:szCs w:val="28"/>
        </w:rPr>
        <w:t>одготовить глоссарий к  лекции 10</w:t>
      </w:r>
      <w:r w:rsidRPr="00344057">
        <w:rPr>
          <w:rFonts w:ascii="Times New Roman" w:eastAsia="Tahoma" w:hAnsi="Times New Roman" w:cs="Times New Roman"/>
          <w:sz w:val="28"/>
          <w:szCs w:val="28"/>
        </w:rPr>
        <w:t>;</w:t>
      </w:r>
    </w:p>
    <w:p w:rsidR="00554841" w:rsidRPr="00344057" w:rsidRDefault="00554841" w:rsidP="00AC6B66">
      <w:pPr>
        <w:widowControl w:val="0"/>
        <w:numPr>
          <w:ilvl w:val="0"/>
          <w:numId w:val="10"/>
        </w:numPr>
        <w:tabs>
          <w:tab w:val="left" w:pos="720"/>
        </w:tabs>
        <w:suppressAutoHyphens/>
        <w:spacing w:after="0" w:line="240" w:lineRule="auto"/>
        <w:rPr>
          <w:rFonts w:ascii="Times New Roman" w:eastAsia="Tahoma" w:hAnsi="Times New Roman" w:cs="Times New Roman"/>
          <w:b/>
          <w:sz w:val="28"/>
          <w:szCs w:val="28"/>
        </w:rPr>
      </w:pPr>
      <w:r w:rsidRPr="00344057">
        <w:rPr>
          <w:rFonts w:ascii="Times New Roman" w:eastAsia="Tahoma" w:hAnsi="Times New Roman" w:cs="Times New Roman"/>
          <w:sz w:val="28"/>
          <w:szCs w:val="28"/>
        </w:rPr>
        <w:t>Решить тесты к теме 10</w:t>
      </w:r>
      <w:r w:rsidR="00DC25C7" w:rsidRPr="00344057">
        <w:rPr>
          <w:rFonts w:ascii="Times New Roman" w:eastAsia="Tahoma" w:hAnsi="Times New Roman" w:cs="Times New Roman"/>
          <w:sz w:val="28"/>
          <w:szCs w:val="28"/>
        </w:rPr>
        <w:t>;</w:t>
      </w:r>
    </w:p>
    <w:p w:rsidR="00DC25C7" w:rsidRPr="00344057" w:rsidRDefault="00554841" w:rsidP="00554841">
      <w:pPr>
        <w:widowControl w:val="0"/>
        <w:tabs>
          <w:tab w:val="left" w:pos="720"/>
        </w:tabs>
        <w:suppressAutoHyphens/>
        <w:spacing w:after="0" w:line="240" w:lineRule="auto"/>
        <w:ind w:left="720"/>
        <w:rPr>
          <w:rFonts w:ascii="Times New Roman" w:eastAsia="Tahoma" w:hAnsi="Times New Roman" w:cs="Times New Roman"/>
          <w:b/>
          <w:sz w:val="28"/>
          <w:szCs w:val="28"/>
        </w:rPr>
      </w:pPr>
      <w:r w:rsidRPr="00344057">
        <w:rPr>
          <w:rFonts w:ascii="Times New Roman" w:eastAsia="Tahoma" w:hAnsi="Times New Roman" w:cs="Times New Roman"/>
          <w:b/>
          <w:sz w:val="28"/>
          <w:szCs w:val="28"/>
        </w:rPr>
        <w:t xml:space="preserve"> </w:t>
      </w:r>
      <w:r w:rsidR="00DC25C7" w:rsidRPr="00344057">
        <w:rPr>
          <w:rFonts w:ascii="Times New Roman" w:eastAsia="Tahoma" w:hAnsi="Times New Roman" w:cs="Times New Roman"/>
          <w:b/>
          <w:sz w:val="28"/>
          <w:szCs w:val="28"/>
        </w:rPr>
        <w:t>СРСП:</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1.Обсуждение и проверка подготовленных студентами материалов:</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анализ глоссария,</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ознакомление с литературным обзором по теме,</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презентация проектов студентов.</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2.Проведение контроля знаний:</w:t>
      </w:r>
    </w:p>
    <w:p w:rsidR="00DC25C7" w:rsidRPr="00344057"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DC25C7" w:rsidRPr="00344057"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Решение практических задач</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3.Выставление оценок и сообщение их студентам.</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rPr>
        <w:t xml:space="preserve">5. </w:t>
      </w:r>
      <w:r w:rsidRPr="00344057">
        <w:rPr>
          <w:rFonts w:ascii="Times New Roman" w:eastAsia="Tahoma" w:hAnsi="Times New Roman" w:cs="Times New Roman"/>
          <w:i/>
          <w:sz w:val="28"/>
          <w:szCs w:val="28"/>
          <w:lang w:eastAsia="ar-SA"/>
        </w:rPr>
        <w:t>Помощь студенту в выполнении домашних заданий:</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глоссария,</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литературного обзора по теме занятия,</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lastRenderedPageBreak/>
        <w:t>помощь в подготовке библиографического обзора.</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6.Задание на дом:</w:t>
      </w:r>
    </w:p>
    <w:p w:rsidR="00DC25C7" w:rsidRPr="00344057" w:rsidRDefault="00DC25C7"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Решение практических задач.</w:t>
      </w:r>
    </w:p>
    <w:p w:rsidR="00DC25C7" w:rsidRPr="00344057" w:rsidRDefault="00DC25C7" w:rsidP="00DC25C7">
      <w:pPr>
        <w:widowControl w:val="0"/>
        <w:suppressAutoHyphens/>
        <w:spacing w:after="0" w:line="240" w:lineRule="auto"/>
        <w:ind w:left="360"/>
        <w:rPr>
          <w:rFonts w:ascii="Times New Roman" w:eastAsia="Tahoma" w:hAnsi="Times New Roman" w:cs="Times New Roman"/>
          <w:i/>
          <w:sz w:val="28"/>
          <w:szCs w:val="28"/>
          <w:lang w:val="en-US"/>
        </w:rPr>
      </w:pPr>
    </w:p>
    <w:p w:rsidR="00195762" w:rsidRPr="00FF1B7F" w:rsidRDefault="00195762" w:rsidP="00195762">
      <w:pPr>
        <w:spacing w:after="0" w:line="240" w:lineRule="auto"/>
        <w:jc w:val="both"/>
        <w:rPr>
          <w:rFonts w:ascii="Times New Roman" w:eastAsia="Times New Roman" w:hAnsi="Times New Roman" w:cs="Times New Roman"/>
          <w:b/>
          <w:i/>
          <w:sz w:val="28"/>
          <w:szCs w:val="28"/>
          <w:lang w:eastAsia="ru-RU"/>
        </w:rPr>
      </w:pPr>
    </w:p>
    <w:p w:rsidR="00195762" w:rsidRPr="00FF1B7F" w:rsidRDefault="00195762" w:rsidP="00195762">
      <w:pPr>
        <w:widowControl w:val="0"/>
        <w:autoSpaceDE w:val="0"/>
        <w:autoSpaceDN w:val="0"/>
        <w:adjustRightInd w:val="0"/>
        <w:spacing w:after="0" w:line="240" w:lineRule="auto"/>
        <w:ind w:left="-80"/>
        <w:jc w:val="both"/>
        <w:rPr>
          <w:rFonts w:ascii="Times New Roman" w:eastAsia="Times New Roman" w:hAnsi="Times New Roman" w:cs="Times New Roman"/>
          <w:b/>
          <w:sz w:val="28"/>
          <w:szCs w:val="28"/>
          <w:lang w:eastAsia="ru-RU"/>
        </w:rPr>
      </w:pPr>
      <w:r w:rsidRPr="00FF1B7F">
        <w:rPr>
          <w:rFonts w:ascii="Times New Roman" w:eastAsia="Times New Roman" w:hAnsi="Times New Roman" w:cs="Times New Roman"/>
          <w:b/>
          <w:sz w:val="28"/>
          <w:szCs w:val="28"/>
          <w:lang w:eastAsia="ru-RU"/>
        </w:rPr>
        <w:t>СРСП (</w:t>
      </w:r>
      <w:r w:rsidRPr="00FF1B7F">
        <w:rPr>
          <w:rFonts w:ascii="Times New Roman" w:eastAsia="Times New Roman" w:hAnsi="Times New Roman" w:cs="Times New Roman"/>
          <w:b/>
          <w:sz w:val="28"/>
          <w:szCs w:val="28"/>
          <w:lang w:val="en-US" w:eastAsia="ru-RU"/>
        </w:rPr>
        <w:t>Office</w:t>
      </w:r>
      <w:r w:rsidRPr="00FF1B7F">
        <w:rPr>
          <w:rFonts w:ascii="Times New Roman" w:eastAsia="Times New Roman" w:hAnsi="Times New Roman" w:cs="Times New Roman"/>
          <w:b/>
          <w:sz w:val="28"/>
          <w:szCs w:val="28"/>
          <w:lang w:eastAsia="ru-RU"/>
        </w:rPr>
        <w:t xml:space="preserve"> </w:t>
      </w:r>
      <w:r w:rsidRPr="00FF1B7F">
        <w:rPr>
          <w:rFonts w:ascii="Times New Roman" w:eastAsia="Times New Roman" w:hAnsi="Times New Roman" w:cs="Times New Roman"/>
          <w:b/>
          <w:sz w:val="28"/>
          <w:szCs w:val="28"/>
          <w:lang w:val="en-US" w:eastAsia="ru-RU"/>
        </w:rPr>
        <w:t>Hours</w:t>
      </w:r>
      <w:r w:rsidRPr="00FF1B7F">
        <w:rPr>
          <w:rFonts w:ascii="Times New Roman" w:eastAsia="Times New Roman" w:hAnsi="Times New Roman" w:cs="Times New Roman"/>
          <w:b/>
          <w:sz w:val="28"/>
          <w:szCs w:val="28"/>
          <w:lang w:eastAsia="ru-RU"/>
        </w:rPr>
        <w:t xml:space="preserve">) 11. </w:t>
      </w:r>
      <w:r w:rsidR="00344057" w:rsidRPr="00FF1B7F">
        <w:rPr>
          <w:rFonts w:ascii="Times New Roman" w:hAnsi="Times New Roman" w:cs="Times New Roman"/>
          <w:b/>
          <w:sz w:val="28"/>
          <w:szCs w:val="28"/>
          <w:lang w:val="kk-KZ"/>
        </w:rPr>
        <w:t>Документация учета материальных активов</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Подготовка студентами материалов:</w:t>
      </w:r>
    </w:p>
    <w:p w:rsidR="00DC25C7" w:rsidRPr="00344057" w:rsidRDefault="00DC25C7"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Подготовить глоссарий к  лекции 11;</w:t>
      </w:r>
    </w:p>
    <w:p w:rsidR="00DC25C7" w:rsidRPr="00344057" w:rsidRDefault="00DC25C7"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Решить тесты к теме 11;</w:t>
      </w:r>
    </w:p>
    <w:p w:rsidR="00DC25C7" w:rsidRPr="00344057" w:rsidRDefault="00DC25C7" w:rsidP="00DC25C7">
      <w:pPr>
        <w:widowControl w:val="0"/>
        <w:suppressAutoHyphens/>
        <w:spacing w:after="0" w:line="240" w:lineRule="auto"/>
        <w:rPr>
          <w:rFonts w:ascii="Times New Roman" w:eastAsia="Tahoma" w:hAnsi="Times New Roman" w:cs="Times New Roman"/>
          <w:b/>
          <w:sz w:val="28"/>
          <w:szCs w:val="28"/>
        </w:rPr>
      </w:pPr>
      <w:r w:rsidRPr="00344057">
        <w:rPr>
          <w:rFonts w:ascii="Times New Roman" w:eastAsia="Tahoma" w:hAnsi="Times New Roman" w:cs="Times New Roman"/>
          <w:b/>
          <w:sz w:val="28"/>
          <w:szCs w:val="28"/>
        </w:rPr>
        <w:t>СРСП:</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1.Обсуждение и проверка подготовленных студентами материалов:</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анализ глоссария,</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ознакомление с литературным обзором по теме,</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презентация проектов студентов.</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2.Проведение контроля знаний:</w:t>
      </w:r>
    </w:p>
    <w:p w:rsidR="00DC25C7" w:rsidRPr="00344057"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DC25C7" w:rsidRPr="00344057"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Решение практических задач</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3.Выставление оценок и сообщение их студентам.</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rPr>
        <w:t xml:space="preserve">5. </w:t>
      </w:r>
      <w:r w:rsidRPr="00344057">
        <w:rPr>
          <w:rFonts w:ascii="Times New Roman" w:eastAsia="Tahoma" w:hAnsi="Times New Roman" w:cs="Times New Roman"/>
          <w:i/>
          <w:sz w:val="28"/>
          <w:szCs w:val="28"/>
          <w:lang w:eastAsia="ar-SA"/>
        </w:rPr>
        <w:t>Помощь студенту в выполнении домашних заданий:</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глоссария,</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литературного обзора по теме занятия,</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подготовке библиографического обзора.</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6.Задание на дом:</w:t>
      </w:r>
    </w:p>
    <w:p w:rsidR="00DC25C7" w:rsidRPr="00344057" w:rsidRDefault="00DC25C7" w:rsidP="00AC6B66">
      <w:pPr>
        <w:widowControl w:val="0"/>
        <w:numPr>
          <w:ilvl w:val="0"/>
          <w:numId w:val="12"/>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Прочитать лекцию №11.</w:t>
      </w:r>
    </w:p>
    <w:p w:rsidR="00195762" w:rsidRPr="00344057" w:rsidRDefault="00195762" w:rsidP="00195762">
      <w:pPr>
        <w:spacing w:after="0" w:line="240" w:lineRule="auto"/>
        <w:jc w:val="center"/>
        <w:rPr>
          <w:rFonts w:ascii="Times New Roman" w:eastAsia="Times New Roman" w:hAnsi="Times New Roman" w:cs="Times New Roman"/>
          <w:b/>
          <w:sz w:val="28"/>
          <w:szCs w:val="28"/>
          <w:lang w:eastAsia="ru-RU"/>
        </w:rPr>
      </w:pPr>
    </w:p>
    <w:p w:rsidR="00195762" w:rsidRPr="00344057" w:rsidRDefault="00195762" w:rsidP="00195762">
      <w:pPr>
        <w:keepNext/>
        <w:keepLines/>
        <w:spacing w:after="0" w:line="240" w:lineRule="auto"/>
        <w:jc w:val="both"/>
        <w:outlineLvl w:val="0"/>
        <w:rPr>
          <w:rFonts w:ascii="Times New Roman" w:eastAsia="Times New Roman" w:hAnsi="Times New Roman" w:cs="Times New Roman"/>
          <w:b/>
          <w:sz w:val="28"/>
          <w:szCs w:val="28"/>
          <w:lang w:eastAsia="ru-RU"/>
        </w:rPr>
      </w:pPr>
      <w:r w:rsidRPr="00344057">
        <w:rPr>
          <w:rFonts w:ascii="Times New Roman" w:eastAsia="Times New Roman" w:hAnsi="Times New Roman" w:cs="Times New Roman"/>
          <w:b/>
          <w:sz w:val="28"/>
          <w:szCs w:val="28"/>
          <w:lang w:eastAsia="ru-RU"/>
        </w:rPr>
        <w:t>СРСП (</w:t>
      </w:r>
      <w:r w:rsidRPr="00344057">
        <w:rPr>
          <w:rFonts w:ascii="Times New Roman" w:eastAsia="Times New Roman" w:hAnsi="Times New Roman" w:cs="Times New Roman"/>
          <w:b/>
          <w:sz w:val="28"/>
          <w:szCs w:val="28"/>
          <w:lang w:val="en-US" w:eastAsia="ru-RU"/>
        </w:rPr>
        <w:t>Office</w:t>
      </w:r>
      <w:r w:rsidRPr="00344057">
        <w:rPr>
          <w:rFonts w:ascii="Times New Roman" w:eastAsia="Times New Roman" w:hAnsi="Times New Roman" w:cs="Times New Roman"/>
          <w:b/>
          <w:sz w:val="28"/>
          <w:szCs w:val="28"/>
          <w:lang w:eastAsia="ru-RU"/>
        </w:rPr>
        <w:t xml:space="preserve"> </w:t>
      </w:r>
      <w:r w:rsidRPr="00344057">
        <w:rPr>
          <w:rFonts w:ascii="Times New Roman" w:eastAsia="Times New Roman" w:hAnsi="Times New Roman" w:cs="Times New Roman"/>
          <w:b/>
          <w:sz w:val="28"/>
          <w:szCs w:val="28"/>
          <w:lang w:val="en-US" w:eastAsia="ru-RU"/>
        </w:rPr>
        <w:t>Hours</w:t>
      </w:r>
      <w:r w:rsidRPr="00344057">
        <w:rPr>
          <w:rFonts w:ascii="Times New Roman" w:eastAsia="Times New Roman" w:hAnsi="Times New Roman" w:cs="Times New Roman"/>
          <w:b/>
          <w:sz w:val="28"/>
          <w:szCs w:val="28"/>
          <w:lang w:eastAsia="ru-RU"/>
        </w:rPr>
        <w:t>) 12</w:t>
      </w:r>
      <w:r w:rsidRPr="00FF1B7F">
        <w:rPr>
          <w:rFonts w:ascii="Times New Roman" w:eastAsia="Times New Roman" w:hAnsi="Times New Roman" w:cs="Times New Roman"/>
          <w:b/>
          <w:sz w:val="28"/>
          <w:szCs w:val="28"/>
          <w:lang w:eastAsia="ru-RU"/>
        </w:rPr>
        <w:t xml:space="preserve">.  </w:t>
      </w:r>
      <w:r w:rsidR="00344057" w:rsidRPr="00FF1B7F">
        <w:rPr>
          <w:rFonts w:ascii="Times New Roman" w:hAnsi="Times New Roman" w:cs="Times New Roman"/>
          <w:b/>
          <w:sz w:val="28"/>
          <w:szCs w:val="28"/>
          <w:lang w:val="kk-KZ"/>
        </w:rPr>
        <w:t>Учет обязательств и ее документация.</w:t>
      </w:r>
      <w:r w:rsidR="00344057" w:rsidRPr="00344057">
        <w:rPr>
          <w:rFonts w:ascii="Times New Roman" w:hAnsi="Times New Roman" w:cs="Times New Roman"/>
          <w:sz w:val="28"/>
          <w:szCs w:val="28"/>
          <w:lang w:val="kk-KZ"/>
        </w:rPr>
        <w:t xml:space="preserve">  </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Подготовка студентами материалов:</w:t>
      </w:r>
    </w:p>
    <w:p w:rsidR="00DC25C7" w:rsidRPr="00344057" w:rsidRDefault="00DC25C7"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Подготовить глоссарий к  лекции 12;</w:t>
      </w:r>
    </w:p>
    <w:p w:rsidR="00DC25C7" w:rsidRPr="00344057" w:rsidRDefault="00DC25C7"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Решить тесты к теме 12;</w:t>
      </w:r>
    </w:p>
    <w:p w:rsidR="00DC25C7" w:rsidRPr="00344057" w:rsidRDefault="00DC25C7" w:rsidP="00DC25C7">
      <w:pPr>
        <w:widowControl w:val="0"/>
        <w:suppressAutoHyphens/>
        <w:spacing w:after="0" w:line="240" w:lineRule="auto"/>
        <w:rPr>
          <w:rFonts w:ascii="Times New Roman" w:eastAsia="Tahoma" w:hAnsi="Times New Roman" w:cs="Times New Roman"/>
          <w:b/>
          <w:sz w:val="28"/>
          <w:szCs w:val="28"/>
        </w:rPr>
      </w:pPr>
      <w:r w:rsidRPr="00344057">
        <w:rPr>
          <w:rFonts w:ascii="Times New Roman" w:eastAsia="Tahoma" w:hAnsi="Times New Roman" w:cs="Times New Roman"/>
          <w:b/>
          <w:sz w:val="28"/>
          <w:szCs w:val="28"/>
        </w:rPr>
        <w:t>СРСП:</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1.Обсуждение и проверка подготовленных студентами материалов:</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анализ глоссария,</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ознакомление с литературным обзором по теме,</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презентация проектов студентов.</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2.Проведение контроля знаний:</w:t>
      </w:r>
    </w:p>
    <w:p w:rsidR="00DC25C7" w:rsidRPr="00344057"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DC25C7" w:rsidRPr="00344057"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Решение практических задач</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3.Выставление оценок и сообщение их студентам.</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rPr>
        <w:lastRenderedPageBreak/>
        <w:t xml:space="preserve">5. </w:t>
      </w:r>
      <w:r w:rsidRPr="00344057">
        <w:rPr>
          <w:rFonts w:ascii="Times New Roman" w:eastAsia="Tahoma" w:hAnsi="Times New Roman" w:cs="Times New Roman"/>
          <w:i/>
          <w:sz w:val="28"/>
          <w:szCs w:val="28"/>
          <w:lang w:eastAsia="ar-SA"/>
        </w:rPr>
        <w:t>Помощь студенту в выполнении домашних заданий:</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глоссария,</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литературного обзора по теме занятия,</w:t>
      </w:r>
    </w:p>
    <w:p w:rsidR="00DC25C7" w:rsidRPr="0034405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подготовке библиографического обзора.</w:t>
      </w:r>
    </w:p>
    <w:p w:rsidR="00DC25C7" w:rsidRPr="00344057" w:rsidRDefault="00DC25C7" w:rsidP="00DC25C7">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6.Задание на дом:</w:t>
      </w:r>
    </w:p>
    <w:p w:rsidR="00DC25C7" w:rsidRPr="00344057" w:rsidRDefault="00DC25C7" w:rsidP="00AC6B66">
      <w:pPr>
        <w:widowControl w:val="0"/>
        <w:numPr>
          <w:ilvl w:val="0"/>
          <w:numId w:val="12"/>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Прочитать лекцию №12.</w:t>
      </w:r>
    </w:p>
    <w:p w:rsidR="00FC3733" w:rsidRPr="00344057" w:rsidRDefault="00FC3733" w:rsidP="00FC3733">
      <w:pPr>
        <w:widowControl w:val="0"/>
        <w:tabs>
          <w:tab w:val="left" w:pos="720"/>
        </w:tabs>
        <w:suppressAutoHyphens/>
        <w:spacing w:after="0" w:line="240" w:lineRule="auto"/>
        <w:ind w:left="720"/>
        <w:rPr>
          <w:rFonts w:ascii="Times New Roman" w:eastAsia="Tahoma" w:hAnsi="Times New Roman" w:cs="Times New Roman"/>
          <w:sz w:val="28"/>
          <w:szCs w:val="28"/>
        </w:rPr>
      </w:pPr>
    </w:p>
    <w:p w:rsidR="00FC3733" w:rsidRPr="00344057" w:rsidRDefault="00195762" w:rsidP="00195762">
      <w:pPr>
        <w:widowControl w:val="0"/>
        <w:autoSpaceDE w:val="0"/>
        <w:autoSpaceDN w:val="0"/>
        <w:adjustRightInd w:val="0"/>
        <w:spacing w:after="0" w:line="240" w:lineRule="auto"/>
        <w:ind w:left="-80"/>
        <w:jc w:val="both"/>
        <w:rPr>
          <w:rFonts w:ascii="Times New Roman" w:hAnsi="Times New Roman" w:cs="Times New Roman"/>
          <w:bCs/>
          <w:sz w:val="28"/>
          <w:szCs w:val="28"/>
          <w:lang w:val="kk-KZ"/>
        </w:rPr>
      </w:pPr>
      <w:r w:rsidRPr="00344057">
        <w:rPr>
          <w:rFonts w:ascii="Times New Roman" w:eastAsia="Times New Roman" w:hAnsi="Times New Roman" w:cs="Times New Roman"/>
          <w:b/>
          <w:sz w:val="28"/>
          <w:szCs w:val="28"/>
          <w:lang w:eastAsia="ru-RU"/>
        </w:rPr>
        <w:t>СРСП (</w:t>
      </w:r>
      <w:r w:rsidRPr="00344057">
        <w:rPr>
          <w:rFonts w:ascii="Times New Roman" w:eastAsia="Times New Roman" w:hAnsi="Times New Roman" w:cs="Times New Roman"/>
          <w:b/>
          <w:sz w:val="28"/>
          <w:szCs w:val="28"/>
          <w:lang w:val="en-US" w:eastAsia="ru-RU"/>
        </w:rPr>
        <w:t>Office</w:t>
      </w:r>
      <w:r w:rsidRPr="00344057">
        <w:rPr>
          <w:rFonts w:ascii="Times New Roman" w:eastAsia="Times New Roman" w:hAnsi="Times New Roman" w:cs="Times New Roman"/>
          <w:b/>
          <w:sz w:val="28"/>
          <w:szCs w:val="28"/>
          <w:lang w:eastAsia="ru-RU"/>
        </w:rPr>
        <w:t xml:space="preserve"> </w:t>
      </w:r>
      <w:r w:rsidRPr="00344057">
        <w:rPr>
          <w:rFonts w:ascii="Times New Roman" w:eastAsia="Times New Roman" w:hAnsi="Times New Roman" w:cs="Times New Roman"/>
          <w:b/>
          <w:sz w:val="28"/>
          <w:szCs w:val="28"/>
          <w:lang w:val="en-US" w:eastAsia="ru-RU"/>
        </w:rPr>
        <w:t>Hours</w:t>
      </w:r>
      <w:r w:rsidRPr="00344057">
        <w:rPr>
          <w:rFonts w:ascii="Times New Roman" w:eastAsia="Times New Roman" w:hAnsi="Times New Roman" w:cs="Times New Roman"/>
          <w:b/>
          <w:sz w:val="28"/>
          <w:szCs w:val="28"/>
          <w:lang w:eastAsia="ru-RU"/>
        </w:rPr>
        <w:t xml:space="preserve">)  13. </w:t>
      </w:r>
      <w:r w:rsidR="00344057" w:rsidRPr="00FF1B7F">
        <w:rPr>
          <w:rFonts w:ascii="Times New Roman" w:hAnsi="Times New Roman" w:cs="Times New Roman"/>
          <w:b/>
          <w:sz w:val="28"/>
          <w:szCs w:val="28"/>
          <w:lang w:val="kk-KZ"/>
        </w:rPr>
        <w:t>Учет обязательств и ее документация.</w:t>
      </w:r>
      <w:r w:rsidR="00344057" w:rsidRPr="00344057">
        <w:rPr>
          <w:rFonts w:ascii="Times New Roman" w:hAnsi="Times New Roman" w:cs="Times New Roman"/>
          <w:sz w:val="28"/>
          <w:szCs w:val="28"/>
          <w:lang w:val="kk-KZ"/>
        </w:rPr>
        <w:t xml:space="preserve">  </w:t>
      </w:r>
    </w:p>
    <w:p w:rsidR="00FC3733" w:rsidRPr="00344057" w:rsidRDefault="00195762" w:rsidP="00FC3733">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imes New Roman" w:hAnsi="Times New Roman" w:cs="Times New Roman"/>
          <w:b/>
          <w:color w:val="000000"/>
          <w:sz w:val="28"/>
          <w:szCs w:val="28"/>
          <w:lang w:eastAsia="ru-RU"/>
        </w:rPr>
        <w:t xml:space="preserve"> </w:t>
      </w:r>
      <w:r w:rsidR="00FC3733" w:rsidRPr="00344057">
        <w:rPr>
          <w:rFonts w:ascii="Times New Roman" w:eastAsia="Tahoma" w:hAnsi="Times New Roman" w:cs="Times New Roman"/>
          <w:i/>
          <w:sz w:val="28"/>
          <w:szCs w:val="28"/>
        </w:rPr>
        <w:t>Подготовка студентами материалов:</w:t>
      </w:r>
    </w:p>
    <w:p w:rsidR="00FC3733" w:rsidRPr="00344057" w:rsidRDefault="00FC3733"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Подготовить глоссарий к  лекции 13;</w:t>
      </w:r>
    </w:p>
    <w:p w:rsidR="00FC3733" w:rsidRPr="00344057" w:rsidRDefault="00FC3733"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Решить тесты к теме 13;</w:t>
      </w:r>
    </w:p>
    <w:p w:rsidR="00FC3733" w:rsidRPr="00344057" w:rsidRDefault="00FC3733" w:rsidP="00FC3733">
      <w:pPr>
        <w:widowControl w:val="0"/>
        <w:suppressAutoHyphens/>
        <w:spacing w:after="0" w:line="240" w:lineRule="auto"/>
        <w:rPr>
          <w:rFonts w:ascii="Times New Roman" w:eastAsia="Tahoma" w:hAnsi="Times New Roman" w:cs="Times New Roman"/>
          <w:b/>
          <w:sz w:val="28"/>
          <w:szCs w:val="28"/>
        </w:rPr>
      </w:pPr>
      <w:r w:rsidRPr="00344057">
        <w:rPr>
          <w:rFonts w:ascii="Times New Roman" w:eastAsia="Tahoma" w:hAnsi="Times New Roman" w:cs="Times New Roman"/>
          <w:b/>
          <w:sz w:val="28"/>
          <w:szCs w:val="28"/>
        </w:rPr>
        <w:t>СРСП:</w:t>
      </w:r>
    </w:p>
    <w:p w:rsidR="00FC3733" w:rsidRPr="00344057" w:rsidRDefault="00FC3733" w:rsidP="00FC3733">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1.Обсуждение и проверка подготовленных студентами материалов:</w:t>
      </w:r>
    </w:p>
    <w:p w:rsidR="00FC3733" w:rsidRPr="00344057"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анализ глоссария,</w:t>
      </w:r>
    </w:p>
    <w:p w:rsidR="00FC3733" w:rsidRPr="00344057"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ознакомление с литературным обзором по теме,</w:t>
      </w:r>
    </w:p>
    <w:p w:rsidR="00FC3733" w:rsidRPr="00344057"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презентация проектов студентов.</w:t>
      </w:r>
    </w:p>
    <w:p w:rsidR="00FC3733" w:rsidRPr="00344057" w:rsidRDefault="00FC3733" w:rsidP="00FC3733">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2.Проведение контроля знаний:</w:t>
      </w:r>
    </w:p>
    <w:p w:rsidR="00FC3733" w:rsidRPr="00344057" w:rsidRDefault="00FC3733"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FC3733" w:rsidRPr="00344057" w:rsidRDefault="00FC3733"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Решение практических задач</w:t>
      </w:r>
    </w:p>
    <w:p w:rsidR="00FC3733" w:rsidRPr="00344057" w:rsidRDefault="00FC3733" w:rsidP="00FC3733">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3.Выставление оценок и сообщение их студентам.</w:t>
      </w:r>
    </w:p>
    <w:p w:rsidR="00FC3733" w:rsidRPr="00344057" w:rsidRDefault="00FC3733" w:rsidP="00FC3733">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FC3733" w:rsidRPr="00344057" w:rsidRDefault="00FC3733" w:rsidP="00FC3733">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rPr>
        <w:t xml:space="preserve">5. </w:t>
      </w:r>
      <w:r w:rsidRPr="00344057">
        <w:rPr>
          <w:rFonts w:ascii="Times New Roman" w:eastAsia="Tahoma" w:hAnsi="Times New Roman" w:cs="Times New Roman"/>
          <w:i/>
          <w:sz w:val="28"/>
          <w:szCs w:val="28"/>
          <w:lang w:eastAsia="ar-SA"/>
        </w:rPr>
        <w:t>Помощь студенту в выполнении домашних заданий:</w:t>
      </w:r>
    </w:p>
    <w:p w:rsidR="00FC3733" w:rsidRPr="00344057"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глоссария,</w:t>
      </w:r>
    </w:p>
    <w:p w:rsidR="00FC3733" w:rsidRPr="00344057"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литературного обзора по теме занятия,</w:t>
      </w:r>
    </w:p>
    <w:p w:rsidR="00FC3733" w:rsidRPr="00344057"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подготовке библиографического обзора.</w:t>
      </w:r>
    </w:p>
    <w:p w:rsidR="00FC3733" w:rsidRPr="00344057" w:rsidRDefault="00FC3733" w:rsidP="00FC3733">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6.Задание на дом:</w:t>
      </w:r>
    </w:p>
    <w:p w:rsidR="00FC3733" w:rsidRPr="00344057" w:rsidRDefault="00FC3733" w:rsidP="00AC6B66">
      <w:pPr>
        <w:widowControl w:val="0"/>
        <w:numPr>
          <w:ilvl w:val="0"/>
          <w:numId w:val="12"/>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Прочитать лекцию №13.</w:t>
      </w:r>
    </w:p>
    <w:p w:rsidR="00FC3733" w:rsidRPr="00344057" w:rsidRDefault="00FC3733" w:rsidP="00FC3733">
      <w:pPr>
        <w:widowControl w:val="0"/>
        <w:autoSpaceDE w:val="0"/>
        <w:autoSpaceDN w:val="0"/>
        <w:adjustRightInd w:val="0"/>
        <w:spacing w:after="0" w:line="240" w:lineRule="auto"/>
        <w:ind w:left="-80"/>
        <w:jc w:val="both"/>
        <w:rPr>
          <w:rFonts w:ascii="Times New Roman" w:eastAsia="Times New Roman" w:hAnsi="Times New Roman" w:cs="Times New Roman"/>
          <w:b/>
          <w:sz w:val="28"/>
          <w:szCs w:val="28"/>
          <w:lang w:eastAsia="ru-RU"/>
        </w:rPr>
      </w:pPr>
    </w:p>
    <w:p w:rsidR="00FC3733" w:rsidRPr="00622876" w:rsidRDefault="00195762" w:rsidP="00FC3733">
      <w:pPr>
        <w:widowControl w:val="0"/>
        <w:autoSpaceDE w:val="0"/>
        <w:autoSpaceDN w:val="0"/>
        <w:adjustRightInd w:val="0"/>
        <w:spacing w:after="0" w:line="240" w:lineRule="auto"/>
        <w:ind w:left="-80"/>
        <w:jc w:val="both"/>
        <w:rPr>
          <w:rFonts w:ascii="Times New Roman" w:eastAsia="Times New Roman" w:hAnsi="Times New Roman" w:cs="Times New Roman"/>
          <w:b/>
          <w:sz w:val="28"/>
          <w:szCs w:val="28"/>
          <w:lang w:eastAsia="ru-RU"/>
        </w:rPr>
      </w:pPr>
      <w:r w:rsidRPr="00344057">
        <w:rPr>
          <w:rFonts w:ascii="Times New Roman" w:eastAsia="Times New Roman" w:hAnsi="Times New Roman" w:cs="Times New Roman"/>
          <w:b/>
          <w:sz w:val="28"/>
          <w:szCs w:val="28"/>
          <w:lang w:eastAsia="ru-RU"/>
        </w:rPr>
        <w:t>СРСП (</w:t>
      </w:r>
      <w:r w:rsidRPr="00344057">
        <w:rPr>
          <w:rFonts w:ascii="Times New Roman" w:eastAsia="Times New Roman" w:hAnsi="Times New Roman" w:cs="Times New Roman"/>
          <w:b/>
          <w:sz w:val="28"/>
          <w:szCs w:val="28"/>
          <w:lang w:val="en-US" w:eastAsia="ru-RU"/>
        </w:rPr>
        <w:t>Office</w:t>
      </w:r>
      <w:r w:rsidRPr="00344057">
        <w:rPr>
          <w:rFonts w:ascii="Times New Roman" w:eastAsia="Times New Roman" w:hAnsi="Times New Roman" w:cs="Times New Roman"/>
          <w:b/>
          <w:sz w:val="28"/>
          <w:szCs w:val="28"/>
          <w:lang w:eastAsia="ru-RU"/>
        </w:rPr>
        <w:t xml:space="preserve"> </w:t>
      </w:r>
      <w:r w:rsidRPr="00344057">
        <w:rPr>
          <w:rFonts w:ascii="Times New Roman" w:eastAsia="Times New Roman" w:hAnsi="Times New Roman" w:cs="Times New Roman"/>
          <w:b/>
          <w:sz w:val="28"/>
          <w:szCs w:val="28"/>
          <w:lang w:val="en-US" w:eastAsia="ru-RU"/>
        </w:rPr>
        <w:t>Hours</w:t>
      </w:r>
      <w:r w:rsidRPr="00344057">
        <w:rPr>
          <w:rFonts w:ascii="Times New Roman" w:eastAsia="Times New Roman" w:hAnsi="Times New Roman" w:cs="Times New Roman"/>
          <w:b/>
          <w:sz w:val="28"/>
          <w:szCs w:val="28"/>
          <w:lang w:eastAsia="ru-RU"/>
        </w:rPr>
        <w:t xml:space="preserve">)  14. </w:t>
      </w:r>
      <w:r w:rsidR="00344057" w:rsidRPr="00622876">
        <w:rPr>
          <w:rFonts w:ascii="Times New Roman" w:hAnsi="Times New Roman" w:cs="Times New Roman"/>
          <w:b/>
          <w:sz w:val="28"/>
          <w:szCs w:val="28"/>
          <w:lang w:val="kk-KZ"/>
        </w:rPr>
        <w:t>Формирование и документальное оформление учета капитала.</w:t>
      </w:r>
    </w:p>
    <w:p w:rsidR="00FC3733" w:rsidRPr="00344057" w:rsidRDefault="00FC3733" w:rsidP="00FC3733">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Подготовка студентами материалов:</w:t>
      </w:r>
    </w:p>
    <w:p w:rsidR="00FC3733" w:rsidRPr="00344057" w:rsidRDefault="00FC3733"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Подготовить глоссарий к  лекции 14;</w:t>
      </w:r>
    </w:p>
    <w:p w:rsidR="00FC3733" w:rsidRPr="00344057" w:rsidRDefault="00FC3733"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Решить тесты к теме 14;</w:t>
      </w:r>
    </w:p>
    <w:p w:rsidR="00FC3733" w:rsidRPr="00344057" w:rsidRDefault="00FC3733" w:rsidP="00FC3733">
      <w:pPr>
        <w:widowControl w:val="0"/>
        <w:suppressAutoHyphens/>
        <w:spacing w:after="0" w:line="240" w:lineRule="auto"/>
        <w:rPr>
          <w:rFonts w:ascii="Times New Roman" w:eastAsia="Tahoma" w:hAnsi="Times New Roman" w:cs="Times New Roman"/>
          <w:b/>
          <w:sz w:val="28"/>
          <w:szCs w:val="28"/>
        </w:rPr>
      </w:pPr>
      <w:r w:rsidRPr="00344057">
        <w:rPr>
          <w:rFonts w:ascii="Times New Roman" w:eastAsia="Tahoma" w:hAnsi="Times New Roman" w:cs="Times New Roman"/>
          <w:b/>
          <w:sz w:val="28"/>
          <w:szCs w:val="28"/>
        </w:rPr>
        <w:t>СРСП:</w:t>
      </w:r>
    </w:p>
    <w:p w:rsidR="00FC3733" w:rsidRPr="00344057" w:rsidRDefault="00FC3733" w:rsidP="00FC3733">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1.Обсуждение и проверка подготовленных студентами материалов:</w:t>
      </w:r>
    </w:p>
    <w:p w:rsidR="00FC3733" w:rsidRPr="00344057"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анализ глоссария,</w:t>
      </w:r>
    </w:p>
    <w:p w:rsidR="00FC3733" w:rsidRPr="00344057"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ознакомление с литературным обзором по теме,</w:t>
      </w:r>
    </w:p>
    <w:p w:rsidR="00FC3733" w:rsidRPr="00344057"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презентация проектов студентов.</w:t>
      </w:r>
    </w:p>
    <w:p w:rsidR="00FC3733" w:rsidRPr="00344057" w:rsidRDefault="00FC3733" w:rsidP="00FC3733">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2.Проведение контроля знаний:</w:t>
      </w:r>
    </w:p>
    <w:p w:rsidR="00FC3733" w:rsidRPr="00344057" w:rsidRDefault="00FC3733"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FC3733" w:rsidRPr="00344057" w:rsidRDefault="00FC3733"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lastRenderedPageBreak/>
        <w:t>Решение практических задач</w:t>
      </w:r>
    </w:p>
    <w:p w:rsidR="00FC3733" w:rsidRPr="00344057" w:rsidRDefault="00FC3733" w:rsidP="00FC3733">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3.Выставление оценок и сообщение их студентам.</w:t>
      </w:r>
    </w:p>
    <w:p w:rsidR="00FC3733" w:rsidRPr="00344057" w:rsidRDefault="00FC3733" w:rsidP="00FC3733">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FC3733" w:rsidRPr="00344057" w:rsidRDefault="00FC3733" w:rsidP="00FC3733">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rPr>
        <w:t xml:space="preserve">5. </w:t>
      </w:r>
      <w:r w:rsidRPr="00344057">
        <w:rPr>
          <w:rFonts w:ascii="Times New Roman" w:eastAsia="Tahoma" w:hAnsi="Times New Roman" w:cs="Times New Roman"/>
          <w:i/>
          <w:sz w:val="28"/>
          <w:szCs w:val="28"/>
          <w:lang w:eastAsia="ar-SA"/>
        </w:rPr>
        <w:t>Помощь студенту в выполнении домашних заданий:</w:t>
      </w:r>
    </w:p>
    <w:p w:rsidR="00FC3733" w:rsidRPr="00344057"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глоссария,</w:t>
      </w:r>
    </w:p>
    <w:p w:rsidR="00FC3733" w:rsidRPr="00344057"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литературного обзора по теме занятия,</w:t>
      </w:r>
    </w:p>
    <w:p w:rsidR="00FC3733" w:rsidRPr="00344057"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подготовке библиографического обзора.</w:t>
      </w:r>
    </w:p>
    <w:p w:rsidR="00FC3733" w:rsidRPr="00344057" w:rsidRDefault="00FC3733" w:rsidP="00FC3733">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6.Задание на дом:</w:t>
      </w:r>
    </w:p>
    <w:p w:rsidR="00FC3733" w:rsidRPr="00344057" w:rsidRDefault="00FC3733" w:rsidP="00AC6B66">
      <w:pPr>
        <w:widowControl w:val="0"/>
        <w:numPr>
          <w:ilvl w:val="0"/>
          <w:numId w:val="12"/>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Прочитать лекцию №14</w:t>
      </w:r>
    </w:p>
    <w:p w:rsidR="00195762" w:rsidRPr="00344057" w:rsidRDefault="00195762" w:rsidP="00195762">
      <w:pPr>
        <w:spacing w:after="0" w:line="240" w:lineRule="auto"/>
        <w:rPr>
          <w:rFonts w:ascii="Times New Roman" w:eastAsia="Times New Roman" w:hAnsi="Times New Roman" w:cs="Times New Roman"/>
          <w:b/>
          <w:sz w:val="28"/>
          <w:szCs w:val="28"/>
          <w:lang w:eastAsia="ru-RU"/>
        </w:rPr>
      </w:pPr>
    </w:p>
    <w:p w:rsidR="00401C30" w:rsidRPr="00FF1B7F" w:rsidRDefault="00195762" w:rsidP="00195762">
      <w:pPr>
        <w:widowControl w:val="0"/>
        <w:autoSpaceDE w:val="0"/>
        <w:autoSpaceDN w:val="0"/>
        <w:adjustRightInd w:val="0"/>
        <w:spacing w:after="0" w:line="240" w:lineRule="auto"/>
        <w:ind w:left="-80"/>
        <w:jc w:val="both"/>
        <w:rPr>
          <w:rFonts w:ascii="Times New Roman" w:eastAsia="Times New Roman" w:hAnsi="Times New Roman" w:cs="Times New Roman"/>
          <w:b/>
          <w:sz w:val="28"/>
          <w:szCs w:val="28"/>
          <w:lang w:eastAsia="ru-RU"/>
        </w:rPr>
      </w:pPr>
      <w:r w:rsidRPr="00344057">
        <w:rPr>
          <w:rFonts w:ascii="Times New Roman" w:eastAsia="Times New Roman" w:hAnsi="Times New Roman" w:cs="Times New Roman"/>
          <w:b/>
          <w:sz w:val="28"/>
          <w:szCs w:val="28"/>
          <w:lang w:eastAsia="ru-RU"/>
        </w:rPr>
        <w:t>СРСП (</w:t>
      </w:r>
      <w:r w:rsidRPr="00344057">
        <w:rPr>
          <w:rFonts w:ascii="Times New Roman" w:eastAsia="Times New Roman" w:hAnsi="Times New Roman" w:cs="Times New Roman"/>
          <w:b/>
          <w:sz w:val="28"/>
          <w:szCs w:val="28"/>
          <w:lang w:val="en-US" w:eastAsia="ru-RU"/>
        </w:rPr>
        <w:t>Office</w:t>
      </w:r>
      <w:r w:rsidRPr="00344057">
        <w:rPr>
          <w:rFonts w:ascii="Times New Roman" w:eastAsia="Times New Roman" w:hAnsi="Times New Roman" w:cs="Times New Roman"/>
          <w:b/>
          <w:sz w:val="28"/>
          <w:szCs w:val="28"/>
          <w:lang w:eastAsia="ru-RU"/>
        </w:rPr>
        <w:t xml:space="preserve"> </w:t>
      </w:r>
      <w:r w:rsidRPr="00FF1B7F">
        <w:rPr>
          <w:rFonts w:ascii="Times New Roman" w:eastAsia="Times New Roman" w:hAnsi="Times New Roman" w:cs="Times New Roman"/>
          <w:b/>
          <w:sz w:val="28"/>
          <w:szCs w:val="28"/>
          <w:lang w:val="en-US" w:eastAsia="ru-RU"/>
        </w:rPr>
        <w:t>Hours</w:t>
      </w:r>
      <w:r w:rsidRPr="00FF1B7F">
        <w:rPr>
          <w:rFonts w:ascii="Times New Roman" w:eastAsia="Times New Roman" w:hAnsi="Times New Roman" w:cs="Times New Roman"/>
          <w:b/>
          <w:sz w:val="28"/>
          <w:szCs w:val="28"/>
          <w:lang w:eastAsia="ru-RU"/>
        </w:rPr>
        <w:t xml:space="preserve">)  15.  </w:t>
      </w:r>
      <w:r w:rsidR="00344057" w:rsidRPr="00FF1B7F">
        <w:rPr>
          <w:rFonts w:ascii="Times New Roman" w:hAnsi="Times New Roman" w:cs="Times New Roman"/>
          <w:b/>
          <w:sz w:val="28"/>
          <w:szCs w:val="28"/>
          <w:lang w:val="kk-KZ"/>
        </w:rPr>
        <w:t>Документальное оформление финансовой отчетности.</w:t>
      </w:r>
    </w:p>
    <w:p w:rsidR="00401C30" w:rsidRPr="00344057" w:rsidRDefault="00401C30" w:rsidP="00401C30">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Подготовка студентами материалов:</w:t>
      </w:r>
    </w:p>
    <w:p w:rsidR="00401C30" w:rsidRPr="00344057" w:rsidRDefault="00401C30"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Подготовить глоссарий к  лекции 15;</w:t>
      </w:r>
    </w:p>
    <w:p w:rsidR="00401C30" w:rsidRPr="00344057" w:rsidRDefault="00401C30"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Решить тесты к теме 15;</w:t>
      </w:r>
    </w:p>
    <w:p w:rsidR="00401C30" w:rsidRPr="00344057" w:rsidRDefault="00401C30" w:rsidP="00401C30">
      <w:pPr>
        <w:widowControl w:val="0"/>
        <w:tabs>
          <w:tab w:val="left" w:pos="330"/>
          <w:tab w:val="left" w:pos="360"/>
        </w:tabs>
        <w:suppressAutoHyphens/>
        <w:spacing w:after="0" w:line="240" w:lineRule="auto"/>
        <w:ind w:left="-30"/>
        <w:rPr>
          <w:rFonts w:ascii="Times New Roman" w:eastAsia="Tahoma" w:hAnsi="Times New Roman" w:cs="Times New Roman"/>
          <w:color w:val="FF0000"/>
          <w:sz w:val="28"/>
          <w:szCs w:val="28"/>
        </w:rPr>
      </w:pPr>
    </w:p>
    <w:p w:rsidR="00401C30" w:rsidRPr="00344057" w:rsidRDefault="00401C30" w:rsidP="00401C30">
      <w:pPr>
        <w:widowControl w:val="0"/>
        <w:suppressAutoHyphens/>
        <w:spacing w:after="0" w:line="240" w:lineRule="auto"/>
        <w:rPr>
          <w:rFonts w:ascii="Times New Roman" w:eastAsia="Tahoma" w:hAnsi="Times New Roman" w:cs="Times New Roman"/>
          <w:b/>
          <w:sz w:val="28"/>
          <w:szCs w:val="28"/>
        </w:rPr>
      </w:pPr>
      <w:r w:rsidRPr="00344057">
        <w:rPr>
          <w:rFonts w:ascii="Times New Roman" w:eastAsia="Tahoma" w:hAnsi="Times New Roman" w:cs="Times New Roman"/>
          <w:b/>
          <w:sz w:val="28"/>
          <w:szCs w:val="28"/>
        </w:rPr>
        <w:t>СРСП:</w:t>
      </w:r>
    </w:p>
    <w:p w:rsidR="00401C30" w:rsidRPr="00344057" w:rsidRDefault="00401C30" w:rsidP="00401C30">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1.Обсуждение и проверка подготовленных студентами материалов:</w:t>
      </w:r>
    </w:p>
    <w:p w:rsidR="00401C30" w:rsidRPr="00344057" w:rsidRDefault="00401C30"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анализ глоссария,</w:t>
      </w:r>
    </w:p>
    <w:p w:rsidR="00401C30" w:rsidRPr="00344057" w:rsidRDefault="00401C30"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ознакомление с литературным обзором по теме,</w:t>
      </w:r>
    </w:p>
    <w:p w:rsidR="00401C30" w:rsidRPr="00344057" w:rsidRDefault="00401C30"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презентация проектов студентов.</w:t>
      </w:r>
    </w:p>
    <w:p w:rsidR="00401C30" w:rsidRPr="00344057" w:rsidRDefault="00401C30" w:rsidP="00401C30">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2.Проведение контроля знаний:</w:t>
      </w:r>
    </w:p>
    <w:p w:rsidR="00401C30" w:rsidRPr="00344057" w:rsidRDefault="00401C30"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401C30" w:rsidRPr="00344057" w:rsidRDefault="00401C30"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Решение практических задач</w:t>
      </w:r>
    </w:p>
    <w:p w:rsidR="00401C30" w:rsidRPr="00344057" w:rsidRDefault="00401C30" w:rsidP="00401C30">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3.Выставление оценок и сообщение их студентам.</w:t>
      </w:r>
    </w:p>
    <w:p w:rsidR="00401C30" w:rsidRPr="00344057" w:rsidRDefault="00401C30" w:rsidP="00401C30">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401C30" w:rsidRPr="00344057" w:rsidRDefault="00401C30" w:rsidP="00401C30">
      <w:pPr>
        <w:widowControl w:val="0"/>
        <w:suppressAutoHyphens/>
        <w:spacing w:after="0" w:line="240" w:lineRule="auto"/>
        <w:rPr>
          <w:rFonts w:ascii="Times New Roman" w:eastAsia="Tahoma" w:hAnsi="Times New Roman" w:cs="Times New Roman"/>
          <w:i/>
          <w:sz w:val="28"/>
          <w:szCs w:val="28"/>
          <w:lang w:eastAsia="ar-SA"/>
        </w:rPr>
      </w:pPr>
      <w:r w:rsidRPr="00344057">
        <w:rPr>
          <w:rFonts w:ascii="Times New Roman" w:eastAsia="Tahoma" w:hAnsi="Times New Roman" w:cs="Times New Roman"/>
          <w:i/>
          <w:sz w:val="28"/>
          <w:szCs w:val="28"/>
        </w:rPr>
        <w:t xml:space="preserve">5. </w:t>
      </w:r>
      <w:r w:rsidRPr="00344057">
        <w:rPr>
          <w:rFonts w:ascii="Times New Roman" w:eastAsia="Tahoma" w:hAnsi="Times New Roman" w:cs="Times New Roman"/>
          <w:i/>
          <w:sz w:val="28"/>
          <w:szCs w:val="28"/>
          <w:lang w:eastAsia="ar-SA"/>
        </w:rPr>
        <w:t>Помощь студенту в выполнении домашних заданий:</w:t>
      </w:r>
    </w:p>
    <w:p w:rsidR="00401C30" w:rsidRPr="00344057" w:rsidRDefault="00401C30"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глоссария,</w:t>
      </w:r>
    </w:p>
    <w:p w:rsidR="00401C30" w:rsidRPr="00344057" w:rsidRDefault="00401C30"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составлении литературного обзора по теме занятия,</w:t>
      </w:r>
    </w:p>
    <w:p w:rsidR="00401C30" w:rsidRPr="00344057" w:rsidRDefault="00401C30"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344057">
        <w:rPr>
          <w:rFonts w:ascii="Times New Roman" w:eastAsia="Tahoma" w:hAnsi="Times New Roman" w:cs="Times New Roman"/>
          <w:sz w:val="28"/>
          <w:szCs w:val="28"/>
          <w:lang w:eastAsia="ar-SA"/>
        </w:rPr>
        <w:t>помощь в подготовке библиографического обзора.</w:t>
      </w:r>
    </w:p>
    <w:p w:rsidR="00401C30" w:rsidRPr="00344057" w:rsidRDefault="00401C30" w:rsidP="00401C30">
      <w:pPr>
        <w:widowControl w:val="0"/>
        <w:suppressAutoHyphens/>
        <w:spacing w:after="0" w:line="240" w:lineRule="auto"/>
        <w:rPr>
          <w:rFonts w:ascii="Times New Roman" w:eastAsia="Tahoma" w:hAnsi="Times New Roman" w:cs="Times New Roman"/>
          <w:i/>
          <w:sz w:val="28"/>
          <w:szCs w:val="28"/>
        </w:rPr>
      </w:pPr>
      <w:r w:rsidRPr="00344057">
        <w:rPr>
          <w:rFonts w:ascii="Times New Roman" w:eastAsia="Tahoma" w:hAnsi="Times New Roman" w:cs="Times New Roman"/>
          <w:i/>
          <w:sz w:val="28"/>
          <w:szCs w:val="28"/>
        </w:rPr>
        <w:t>6.Задание на дом:</w:t>
      </w:r>
    </w:p>
    <w:p w:rsidR="00401C30" w:rsidRPr="00344057" w:rsidRDefault="00401C30" w:rsidP="00AC6B66">
      <w:pPr>
        <w:widowControl w:val="0"/>
        <w:numPr>
          <w:ilvl w:val="0"/>
          <w:numId w:val="12"/>
        </w:numPr>
        <w:tabs>
          <w:tab w:val="left" w:pos="720"/>
        </w:tabs>
        <w:suppressAutoHyphens/>
        <w:spacing w:after="0" w:line="240" w:lineRule="auto"/>
        <w:rPr>
          <w:rFonts w:ascii="Times New Roman" w:eastAsia="Tahoma" w:hAnsi="Times New Roman" w:cs="Times New Roman"/>
          <w:sz w:val="28"/>
          <w:szCs w:val="28"/>
        </w:rPr>
      </w:pPr>
      <w:r w:rsidRPr="00344057">
        <w:rPr>
          <w:rFonts w:ascii="Times New Roman" w:eastAsia="Tahoma" w:hAnsi="Times New Roman" w:cs="Times New Roman"/>
          <w:sz w:val="28"/>
          <w:szCs w:val="28"/>
        </w:rPr>
        <w:t>Прочитать лекцию №15</w:t>
      </w:r>
    </w:p>
    <w:p w:rsidR="00195762" w:rsidRPr="00344057" w:rsidRDefault="00195762" w:rsidP="00195762">
      <w:pPr>
        <w:shd w:val="clear" w:color="auto" w:fill="FFFFFF"/>
        <w:spacing w:after="0" w:line="240" w:lineRule="auto"/>
        <w:ind w:right="151"/>
        <w:jc w:val="center"/>
        <w:rPr>
          <w:rFonts w:ascii="Times New Roman" w:eastAsia="Times New Roman" w:hAnsi="Times New Roman" w:cs="Times New Roman"/>
          <w:b/>
          <w:color w:val="000000"/>
          <w:sz w:val="28"/>
          <w:szCs w:val="28"/>
          <w:lang w:val="kk-KZ" w:eastAsia="ru-RU"/>
        </w:rPr>
      </w:pPr>
    </w:p>
    <w:p w:rsidR="00195762" w:rsidRPr="00344057" w:rsidRDefault="00195762" w:rsidP="00195762">
      <w:pPr>
        <w:shd w:val="clear" w:color="auto" w:fill="FFFFFF"/>
        <w:spacing w:after="0" w:line="240" w:lineRule="auto"/>
        <w:ind w:right="151"/>
        <w:jc w:val="center"/>
        <w:rPr>
          <w:rFonts w:ascii="Times New Roman" w:eastAsia="Times New Roman" w:hAnsi="Times New Roman" w:cs="Times New Roman"/>
          <w:b/>
          <w:color w:val="000000"/>
          <w:sz w:val="28"/>
          <w:szCs w:val="28"/>
          <w:lang w:val="kk-KZ" w:eastAsia="ru-RU"/>
        </w:rPr>
      </w:pPr>
    </w:p>
    <w:p w:rsidR="00195762" w:rsidRPr="00344057" w:rsidRDefault="00195762" w:rsidP="00195762">
      <w:pPr>
        <w:shd w:val="clear" w:color="auto" w:fill="FFFFFF"/>
        <w:spacing w:after="0" w:line="240" w:lineRule="auto"/>
        <w:ind w:right="151"/>
        <w:jc w:val="center"/>
        <w:rPr>
          <w:rFonts w:ascii="Times New Roman" w:eastAsia="Times New Roman" w:hAnsi="Times New Roman" w:cs="Times New Roman"/>
          <w:b/>
          <w:color w:val="000000"/>
          <w:sz w:val="28"/>
          <w:szCs w:val="28"/>
          <w:lang w:val="kk-KZ" w:eastAsia="ru-RU"/>
        </w:rPr>
      </w:pPr>
    </w:p>
    <w:p w:rsidR="00195762" w:rsidRPr="00344057" w:rsidRDefault="00195762" w:rsidP="00195762">
      <w:pPr>
        <w:shd w:val="clear" w:color="auto" w:fill="FFFFFF"/>
        <w:spacing w:after="0" w:line="240" w:lineRule="auto"/>
        <w:ind w:right="151"/>
        <w:jc w:val="center"/>
        <w:rPr>
          <w:rFonts w:ascii="Times New Roman" w:eastAsia="Times New Roman" w:hAnsi="Times New Roman" w:cs="Times New Roman"/>
          <w:b/>
          <w:color w:val="000000"/>
          <w:sz w:val="28"/>
          <w:szCs w:val="28"/>
          <w:lang w:val="kk-KZ" w:eastAsia="ru-RU"/>
        </w:rPr>
      </w:pPr>
    </w:p>
    <w:p w:rsidR="00195762" w:rsidRPr="00344057" w:rsidRDefault="00195762" w:rsidP="00195762">
      <w:pPr>
        <w:shd w:val="clear" w:color="auto" w:fill="FFFFFF"/>
        <w:spacing w:after="0" w:line="240" w:lineRule="auto"/>
        <w:ind w:right="151"/>
        <w:jc w:val="center"/>
        <w:rPr>
          <w:rFonts w:ascii="Times New Roman" w:eastAsia="Times New Roman" w:hAnsi="Times New Roman" w:cs="Times New Roman"/>
          <w:b/>
          <w:color w:val="000000"/>
          <w:sz w:val="28"/>
          <w:szCs w:val="28"/>
          <w:lang w:val="kk-KZ" w:eastAsia="ru-RU"/>
        </w:rPr>
      </w:pPr>
    </w:p>
    <w:p w:rsidR="00195762" w:rsidRDefault="00195762" w:rsidP="00195762">
      <w:pPr>
        <w:shd w:val="clear" w:color="auto" w:fill="FFFFFF"/>
        <w:spacing w:after="0" w:line="240" w:lineRule="auto"/>
        <w:ind w:right="151"/>
        <w:jc w:val="center"/>
        <w:rPr>
          <w:rFonts w:ascii="Times New Roman" w:eastAsia="Times New Roman" w:hAnsi="Times New Roman" w:cs="Times New Roman"/>
          <w:b/>
          <w:color w:val="000000"/>
          <w:sz w:val="28"/>
          <w:szCs w:val="28"/>
          <w:lang w:val="kk-KZ" w:eastAsia="ru-RU"/>
        </w:rPr>
      </w:pPr>
    </w:p>
    <w:p w:rsidR="00FF1B7F" w:rsidRPr="00344057" w:rsidRDefault="00FF1B7F" w:rsidP="00195762">
      <w:pPr>
        <w:shd w:val="clear" w:color="auto" w:fill="FFFFFF"/>
        <w:spacing w:after="0" w:line="240" w:lineRule="auto"/>
        <w:ind w:right="151"/>
        <w:jc w:val="center"/>
        <w:rPr>
          <w:rFonts w:ascii="Times New Roman" w:eastAsia="Times New Roman" w:hAnsi="Times New Roman" w:cs="Times New Roman"/>
          <w:b/>
          <w:color w:val="000000"/>
          <w:sz w:val="28"/>
          <w:szCs w:val="28"/>
          <w:lang w:val="kk-KZ" w:eastAsia="ru-RU"/>
        </w:rPr>
      </w:pPr>
    </w:p>
    <w:p w:rsidR="00195762" w:rsidRPr="00344057" w:rsidRDefault="00195762" w:rsidP="00195762">
      <w:pPr>
        <w:shd w:val="clear" w:color="auto" w:fill="FFFFFF"/>
        <w:spacing w:after="0" w:line="240" w:lineRule="auto"/>
        <w:ind w:right="151"/>
        <w:jc w:val="center"/>
        <w:rPr>
          <w:rFonts w:ascii="Times New Roman" w:eastAsia="Times New Roman" w:hAnsi="Times New Roman" w:cs="Times New Roman"/>
          <w:b/>
          <w:color w:val="000000"/>
          <w:sz w:val="28"/>
          <w:szCs w:val="28"/>
          <w:lang w:val="kk-KZ" w:eastAsia="ru-RU"/>
        </w:rPr>
      </w:pPr>
    </w:p>
    <w:p w:rsidR="00195762" w:rsidRPr="00344057" w:rsidRDefault="00195762" w:rsidP="00195762">
      <w:pPr>
        <w:shd w:val="clear" w:color="auto" w:fill="FFFFFF"/>
        <w:spacing w:after="0" w:line="240" w:lineRule="auto"/>
        <w:ind w:right="151"/>
        <w:jc w:val="center"/>
        <w:rPr>
          <w:rFonts w:ascii="Times New Roman" w:eastAsia="Times New Roman" w:hAnsi="Times New Roman" w:cs="Times New Roman"/>
          <w:b/>
          <w:color w:val="000000"/>
          <w:sz w:val="28"/>
          <w:szCs w:val="28"/>
          <w:lang w:val="kk-KZ" w:eastAsia="ru-RU"/>
        </w:rPr>
      </w:pPr>
    </w:p>
    <w:p w:rsidR="00344057" w:rsidRPr="00344057" w:rsidRDefault="00344057" w:rsidP="00344057">
      <w:pPr>
        <w:jc w:val="center"/>
        <w:rPr>
          <w:rFonts w:ascii="Times New Roman" w:hAnsi="Times New Roman" w:cs="Times New Roman"/>
          <w:b/>
          <w:bCs/>
          <w:sz w:val="28"/>
          <w:szCs w:val="28"/>
          <w:lang w:val="kk-KZ"/>
        </w:rPr>
      </w:pPr>
      <w:r w:rsidRPr="00344057">
        <w:rPr>
          <w:rFonts w:ascii="Times New Roman" w:hAnsi="Times New Roman" w:cs="Times New Roman"/>
          <w:b/>
          <w:bCs/>
          <w:sz w:val="28"/>
          <w:szCs w:val="28"/>
          <w:lang w:val="kk-KZ"/>
        </w:rPr>
        <w:lastRenderedPageBreak/>
        <w:t>Литературы</w:t>
      </w:r>
    </w:p>
    <w:p w:rsidR="00344057" w:rsidRPr="00344057" w:rsidRDefault="00344057" w:rsidP="00344057">
      <w:pPr>
        <w:jc w:val="center"/>
        <w:rPr>
          <w:rFonts w:ascii="Times New Roman" w:hAnsi="Times New Roman" w:cs="Times New Roman"/>
          <w:b/>
          <w:bCs/>
          <w:color w:val="FF0000"/>
          <w:sz w:val="28"/>
          <w:szCs w:val="28"/>
        </w:rPr>
      </w:pPr>
    </w:p>
    <w:p w:rsidR="00344057" w:rsidRPr="00344057" w:rsidRDefault="00344057" w:rsidP="00344057">
      <w:pPr>
        <w:pStyle w:val="af3"/>
        <w:jc w:val="both"/>
        <w:rPr>
          <w:rStyle w:val="FontStyle19"/>
          <w:noProof/>
          <w:sz w:val="28"/>
          <w:szCs w:val="28"/>
          <w:lang w:val="kk-KZ"/>
        </w:rPr>
      </w:pPr>
      <w:r w:rsidRPr="00344057">
        <w:rPr>
          <w:rStyle w:val="FontStyle19"/>
          <w:noProof/>
          <w:sz w:val="28"/>
          <w:szCs w:val="28"/>
          <w:lang w:val="kk-KZ"/>
        </w:rPr>
        <w:t>Основная литература</w:t>
      </w:r>
    </w:p>
    <w:p w:rsidR="00344057" w:rsidRPr="00344057" w:rsidRDefault="00344057" w:rsidP="00344057">
      <w:pPr>
        <w:pStyle w:val="af3"/>
        <w:jc w:val="both"/>
        <w:rPr>
          <w:rStyle w:val="FontStyle18"/>
          <w:sz w:val="28"/>
          <w:szCs w:val="28"/>
          <w:lang w:val="kk-KZ"/>
        </w:rPr>
      </w:pPr>
    </w:p>
    <w:p w:rsidR="00344057" w:rsidRPr="00344057" w:rsidRDefault="00344057" w:rsidP="00344057">
      <w:pPr>
        <w:widowControl w:val="0"/>
        <w:numPr>
          <w:ilvl w:val="0"/>
          <w:numId w:val="16"/>
        </w:numPr>
        <w:shd w:val="clear" w:color="auto" w:fill="FFFFFF"/>
        <w:tabs>
          <w:tab w:val="left" w:pos="0"/>
          <w:tab w:val="left" w:pos="540"/>
        </w:tabs>
        <w:autoSpaceDE w:val="0"/>
        <w:autoSpaceDN w:val="0"/>
        <w:adjustRightInd w:val="0"/>
        <w:spacing w:after="0" w:line="240" w:lineRule="auto"/>
        <w:jc w:val="both"/>
        <w:rPr>
          <w:rFonts w:ascii="Times New Roman" w:hAnsi="Times New Roman" w:cs="Times New Roman"/>
          <w:color w:val="000000"/>
          <w:spacing w:val="4"/>
          <w:sz w:val="28"/>
          <w:szCs w:val="28"/>
        </w:rPr>
      </w:pPr>
      <w:r w:rsidRPr="00344057">
        <w:rPr>
          <w:rFonts w:ascii="Times New Roman" w:hAnsi="Times New Roman" w:cs="Times New Roman"/>
          <w:color w:val="000000"/>
          <w:sz w:val="28"/>
          <w:szCs w:val="28"/>
        </w:rPr>
        <w:t>Закон РК "О Бухгалтерском учете и финансовой отчетности" от 28.02.2007г. № 234-</w:t>
      </w:r>
      <w:r w:rsidRPr="00344057">
        <w:rPr>
          <w:rFonts w:ascii="Times New Roman" w:hAnsi="Times New Roman" w:cs="Times New Roman"/>
          <w:color w:val="000000"/>
          <w:sz w:val="28"/>
          <w:szCs w:val="28"/>
          <w:lang w:val="en-US"/>
        </w:rPr>
        <w:t>III</w:t>
      </w:r>
      <w:r w:rsidRPr="00344057">
        <w:rPr>
          <w:rFonts w:ascii="Times New Roman" w:hAnsi="Times New Roman" w:cs="Times New Roman"/>
          <w:color w:val="000000"/>
          <w:sz w:val="28"/>
          <w:szCs w:val="28"/>
        </w:rPr>
        <w:t xml:space="preserve">. </w:t>
      </w:r>
    </w:p>
    <w:p w:rsidR="00344057" w:rsidRPr="00344057" w:rsidRDefault="00344057" w:rsidP="00344057">
      <w:pPr>
        <w:widowControl w:val="0"/>
        <w:numPr>
          <w:ilvl w:val="0"/>
          <w:numId w:val="16"/>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3"/>
          <w:sz w:val="28"/>
          <w:szCs w:val="28"/>
        </w:rPr>
      </w:pPr>
      <w:r w:rsidRPr="00344057">
        <w:rPr>
          <w:rFonts w:ascii="Times New Roman" w:hAnsi="Times New Roman" w:cs="Times New Roman"/>
          <w:color w:val="000000"/>
          <w:spacing w:val="4"/>
          <w:sz w:val="28"/>
          <w:szCs w:val="28"/>
        </w:rPr>
        <w:t>Приказ МФ РК «Об утверждении НСФО» от 21.06.2007г</w:t>
      </w:r>
    </w:p>
    <w:p w:rsidR="00344057" w:rsidRPr="00344057" w:rsidRDefault="00344057" w:rsidP="00344057">
      <w:pPr>
        <w:widowControl w:val="0"/>
        <w:numPr>
          <w:ilvl w:val="0"/>
          <w:numId w:val="16"/>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5"/>
          <w:sz w:val="28"/>
          <w:szCs w:val="28"/>
        </w:rPr>
      </w:pPr>
      <w:r w:rsidRPr="00344057">
        <w:rPr>
          <w:rFonts w:ascii="Times New Roman" w:hAnsi="Times New Roman" w:cs="Times New Roman"/>
          <w:color w:val="000000"/>
          <w:spacing w:val="-1"/>
          <w:sz w:val="28"/>
          <w:szCs w:val="28"/>
        </w:rPr>
        <w:t>МСФО: Пер.полного текста-М.: Аскери-АССА,2007.-1060с.</w:t>
      </w:r>
    </w:p>
    <w:p w:rsidR="00344057" w:rsidRPr="00344057" w:rsidRDefault="00344057" w:rsidP="00344057">
      <w:pPr>
        <w:widowControl w:val="0"/>
        <w:numPr>
          <w:ilvl w:val="0"/>
          <w:numId w:val="16"/>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0"/>
          <w:sz w:val="28"/>
          <w:szCs w:val="28"/>
        </w:rPr>
      </w:pPr>
      <w:r w:rsidRPr="00344057">
        <w:rPr>
          <w:rFonts w:ascii="Times New Roman" w:hAnsi="Times New Roman" w:cs="Times New Roman"/>
          <w:color w:val="000000"/>
          <w:spacing w:val="-3"/>
          <w:sz w:val="28"/>
          <w:szCs w:val="28"/>
        </w:rPr>
        <w:t>Типовой план счетов бухгалтерского учета 23.05.2007г</w:t>
      </w:r>
    </w:p>
    <w:p w:rsidR="00344057" w:rsidRPr="00344057" w:rsidRDefault="00344057" w:rsidP="00344057">
      <w:pPr>
        <w:widowControl w:val="0"/>
        <w:numPr>
          <w:ilvl w:val="0"/>
          <w:numId w:val="16"/>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5"/>
          <w:sz w:val="28"/>
          <w:szCs w:val="28"/>
        </w:rPr>
      </w:pPr>
      <w:r w:rsidRPr="00344057">
        <w:rPr>
          <w:rFonts w:ascii="Times New Roman" w:hAnsi="Times New Roman" w:cs="Times New Roman"/>
          <w:color w:val="000000"/>
          <w:spacing w:val="-3"/>
          <w:sz w:val="28"/>
          <w:szCs w:val="28"/>
        </w:rPr>
        <w:t>Приказ МФ РК  «Об утверждении форм первичных документов» №562 20.12.2012г</w:t>
      </w:r>
    </w:p>
    <w:p w:rsidR="00344057" w:rsidRPr="00344057" w:rsidRDefault="00344057" w:rsidP="00344057">
      <w:pPr>
        <w:widowControl w:val="0"/>
        <w:numPr>
          <w:ilvl w:val="0"/>
          <w:numId w:val="16"/>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5"/>
          <w:sz w:val="28"/>
          <w:szCs w:val="28"/>
        </w:rPr>
      </w:pPr>
      <w:r w:rsidRPr="00344057">
        <w:rPr>
          <w:rFonts w:ascii="Times New Roman" w:hAnsi="Times New Roman" w:cs="Times New Roman"/>
          <w:color w:val="000000"/>
          <w:spacing w:val="-3"/>
          <w:sz w:val="28"/>
          <w:szCs w:val="28"/>
        </w:rPr>
        <w:t>Приказ МФ РК «Об утверждении форм финансовой отчетности» 22.12.2005г. №427</w:t>
      </w:r>
    </w:p>
    <w:p w:rsidR="00344057" w:rsidRPr="00344057" w:rsidRDefault="00344057" w:rsidP="00344057">
      <w:pPr>
        <w:widowControl w:val="0"/>
        <w:numPr>
          <w:ilvl w:val="0"/>
          <w:numId w:val="16"/>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5"/>
          <w:sz w:val="28"/>
          <w:szCs w:val="28"/>
        </w:rPr>
      </w:pPr>
      <w:r w:rsidRPr="00344057">
        <w:rPr>
          <w:rFonts w:ascii="Times New Roman" w:hAnsi="Times New Roman" w:cs="Times New Roman"/>
          <w:color w:val="000000"/>
          <w:spacing w:val="-3"/>
          <w:sz w:val="28"/>
          <w:szCs w:val="28"/>
        </w:rPr>
        <w:t>Методические рекомендации к международным стандартам финансовой отчетности-Алматы, 2005</w:t>
      </w:r>
    </w:p>
    <w:p w:rsidR="00344057" w:rsidRPr="00344057" w:rsidRDefault="00344057" w:rsidP="00344057">
      <w:pPr>
        <w:widowControl w:val="0"/>
        <w:numPr>
          <w:ilvl w:val="0"/>
          <w:numId w:val="16"/>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344057">
        <w:rPr>
          <w:rFonts w:ascii="Times New Roman" w:hAnsi="Times New Roman" w:cs="Times New Roman"/>
          <w:color w:val="000000"/>
          <w:spacing w:val="-3"/>
          <w:sz w:val="28"/>
          <w:szCs w:val="28"/>
        </w:rPr>
        <w:t>Разъяснение МСФО-Алматы,2001-456с.</w:t>
      </w:r>
    </w:p>
    <w:p w:rsidR="00344057" w:rsidRPr="00344057" w:rsidRDefault="00344057" w:rsidP="00344057">
      <w:pPr>
        <w:widowControl w:val="0"/>
        <w:numPr>
          <w:ilvl w:val="0"/>
          <w:numId w:val="16"/>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344057">
        <w:rPr>
          <w:rFonts w:ascii="Times New Roman" w:hAnsi="Times New Roman" w:cs="Times New Roman"/>
          <w:color w:val="000000"/>
          <w:spacing w:val="-3"/>
          <w:sz w:val="28"/>
          <w:szCs w:val="28"/>
        </w:rPr>
        <w:t>А.Абдыманапов, С.Раимов Принципы бухгалтерского учета и финансовой отчетности: Алматы, 2005</w:t>
      </w:r>
    </w:p>
    <w:p w:rsidR="00344057" w:rsidRPr="00344057" w:rsidRDefault="00344057" w:rsidP="00344057">
      <w:pPr>
        <w:widowControl w:val="0"/>
        <w:numPr>
          <w:ilvl w:val="0"/>
          <w:numId w:val="16"/>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344057">
        <w:rPr>
          <w:rFonts w:ascii="Times New Roman" w:hAnsi="Times New Roman" w:cs="Times New Roman"/>
          <w:color w:val="000000"/>
          <w:spacing w:val="-3"/>
          <w:sz w:val="28"/>
          <w:szCs w:val="28"/>
        </w:rPr>
        <w:t>Астахов В.П. Теория бухгалтерского учета-Ростов на Дону:2002</w:t>
      </w:r>
    </w:p>
    <w:p w:rsidR="00344057" w:rsidRPr="00344057" w:rsidRDefault="00344057" w:rsidP="00344057">
      <w:pPr>
        <w:widowControl w:val="0"/>
        <w:numPr>
          <w:ilvl w:val="0"/>
          <w:numId w:val="16"/>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344057">
        <w:rPr>
          <w:rFonts w:ascii="Times New Roman" w:hAnsi="Times New Roman" w:cs="Times New Roman"/>
          <w:color w:val="000000"/>
          <w:spacing w:val="-3"/>
          <w:sz w:val="28"/>
          <w:szCs w:val="28"/>
        </w:rPr>
        <w:t>Ержанов М.С., Ержанова Основы бухгалтерского учета и новая корреспонденция счетов-Алматы,2003</w:t>
      </w:r>
    </w:p>
    <w:p w:rsidR="00344057" w:rsidRPr="00344057" w:rsidRDefault="00344057" w:rsidP="00344057">
      <w:pPr>
        <w:widowControl w:val="0"/>
        <w:numPr>
          <w:ilvl w:val="0"/>
          <w:numId w:val="16"/>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344057">
        <w:rPr>
          <w:rFonts w:ascii="Times New Roman" w:hAnsi="Times New Roman" w:cs="Times New Roman"/>
          <w:color w:val="000000"/>
          <w:spacing w:val="-3"/>
          <w:sz w:val="28"/>
          <w:szCs w:val="28"/>
        </w:rPr>
        <w:t>Ержанов М.С. Финансовая отчетность Казахстанских предприятий: Алматы, экономика, 2007-180с.</w:t>
      </w:r>
    </w:p>
    <w:p w:rsidR="00344057" w:rsidRPr="00344057" w:rsidRDefault="00344057" w:rsidP="00344057">
      <w:pPr>
        <w:widowControl w:val="0"/>
        <w:numPr>
          <w:ilvl w:val="0"/>
          <w:numId w:val="16"/>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344057">
        <w:rPr>
          <w:rFonts w:ascii="Times New Roman" w:hAnsi="Times New Roman" w:cs="Times New Roman"/>
          <w:color w:val="000000"/>
          <w:spacing w:val="-3"/>
          <w:sz w:val="28"/>
          <w:szCs w:val="28"/>
        </w:rPr>
        <w:t xml:space="preserve">Качалин В.В. Финансовый учет и отчетность в соответствии со стандартами </w:t>
      </w:r>
      <w:r w:rsidRPr="00344057">
        <w:rPr>
          <w:rFonts w:ascii="Times New Roman" w:hAnsi="Times New Roman" w:cs="Times New Roman"/>
          <w:color w:val="000000"/>
          <w:spacing w:val="-3"/>
          <w:sz w:val="28"/>
          <w:szCs w:val="28"/>
          <w:lang w:val="en-US"/>
        </w:rPr>
        <w:t>GAAP</w:t>
      </w:r>
      <w:r w:rsidRPr="00344057">
        <w:rPr>
          <w:rFonts w:ascii="Times New Roman" w:hAnsi="Times New Roman" w:cs="Times New Roman"/>
          <w:color w:val="000000"/>
          <w:spacing w:val="-3"/>
          <w:sz w:val="28"/>
          <w:szCs w:val="28"/>
        </w:rPr>
        <w:t>-М,2000</w:t>
      </w:r>
    </w:p>
    <w:p w:rsidR="00344057" w:rsidRPr="00344057" w:rsidRDefault="00344057" w:rsidP="00344057">
      <w:pPr>
        <w:widowControl w:val="0"/>
        <w:numPr>
          <w:ilvl w:val="0"/>
          <w:numId w:val="16"/>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344057">
        <w:rPr>
          <w:rFonts w:ascii="Times New Roman" w:hAnsi="Times New Roman" w:cs="Times New Roman"/>
          <w:color w:val="000000"/>
          <w:spacing w:val="-3"/>
          <w:sz w:val="28"/>
          <w:szCs w:val="28"/>
        </w:rPr>
        <w:t>Кеулимжаев К.К., Ажибаева З.Н., Кудайбергенов Н.А. Принципы бухгалтерского учета-Алматы, 2003</w:t>
      </w:r>
    </w:p>
    <w:p w:rsidR="00344057" w:rsidRPr="00344057" w:rsidRDefault="00344057" w:rsidP="00344057">
      <w:pPr>
        <w:pStyle w:val="af3"/>
        <w:jc w:val="both"/>
        <w:rPr>
          <w:rStyle w:val="FontStyle19"/>
          <w:noProof/>
          <w:sz w:val="28"/>
          <w:szCs w:val="28"/>
          <w:lang w:val="kk-KZ"/>
        </w:rPr>
      </w:pPr>
    </w:p>
    <w:p w:rsidR="00344057" w:rsidRPr="00344057" w:rsidRDefault="00344057" w:rsidP="00344057">
      <w:pPr>
        <w:pStyle w:val="af3"/>
        <w:jc w:val="both"/>
        <w:rPr>
          <w:rStyle w:val="FontStyle19"/>
          <w:noProof/>
          <w:sz w:val="28"/>
          <w:szCs w:val="28"/>
          <w:lang w:val="kk-KZ"/>
        </w:rPr>
      </w:pPr>
      <w:r w:rsidRPr="00344057">
        <w:rPr>
          <w:rStyle w:val="FontStyle19"/>
          <w:noProof/>
          <w:sz w:val="28"/>
          <w:szCs w:val="28"/>
          <w:lang w:val="kk-KZ"/>
        </w:rPr>
        <w:t xml:space="preserve">Дополнительная литература </w:t>
      </w:r>
    </w:p>
    <w:p w:rsidR="00344057" w:rsidRPr="00344057" w:rsidRDefault="00344057" w:rsidP="00344057">
      <w:pPr>
        <w:pStyle w:val="af3"/>
        <w:jc w:val="both"/>
        <w:rPr>
          <w:rStyle w:val="FontStyle19"/>
          <w:noProof/>
          <w:sz w:val="28"/>
          <w:szCs w:val="28"/>
          <w:lang w:val="kk-KZ"/>
        </w:rPr>
      </w:pPr>
    </w:p>
    <w:p w:rsidR="00344057" w:rsidRPr="00344057" w:rsidRDefault="00344057" w:rsidP="00344057">
      <w:pPr>
        <w:widowControl w:val="0"/>
        <w:numPr>
          <w:ilvl w:val="0"/>
          <w:numId w:val="17"/>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344057">
        <w:rPr>
          <w:rFonts w:ascii="Times New Roman" w:hAnsi="Times New Roman" w:cs="Times New Roman"/>
          <w:color w:val="000000"/>
          <w:spacing w:val="-3"/>
          <w:sz w:val="28"/>
          <w:szCs w:val="28"/>
        </w:rPr>
        <w:t>Кутер М.И. теория и принципы бухгалтерского учета-М:Финансы и статистика,2000</w:t>
      </w:r>
    </w:p>
    <w:p w:rsidR="00344057" w:rsidRPr="00344057" w:rsidRDefault="00344057" w:rsidP="00344057">
      <w:pPr>
        <w:widowControl w:val="0"/>
        <w:numPr>
          <w:ilvl w:val="0"/>
          <w:numId w:val="17"/>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344057">
        <w:rPr>
          <w:rFonts w:ascii="Times New Roman" w:hAnsi="Times New Roman" w:cs="Times New Roman"/>
          <w:color w:val="000000"/>
          <w:spacing w:val="-3"/>
          <w:sz w:val="28"/>
          <w:szCs w:val="28"/>
        </w:rPr>
        <w:t>Ларионов А.Д. Нечитайло А.И. Бухгалтерский учет. М: Проспект,2008, 360с</w:t>
      </w:r>
    </w:p>
    <w:p w:rsidR="00344057" w:rsidRPr="00344057" w:rsidRDefault="00344057" w:rsidP="00344057">
      <w:pPr>
        <w:widowControl w:val="0"/>
        <w:numPr>
          <w:ilvl w:val="0"/>
          <w:numId w:val="17"/>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344057">
        <w:rPr>
          <w:rFonts w:ascii="Times New Roman" w:hAnsi="Times New Roman" w:cs="Times New Roman"/>
          <w:color w:val="000000"/>
          <w:spacing w:val="-3"/>
          <w:sz w:val="28"/>
          <w:szCs w:val="28"/>
        </w:rPr>
        <w:t>Мэтьюс М.Р., Перера М.Х.Б. Теория бухгалтерского учета- М, 2001</w:t>
      </w:r>
    </w:p>
    <w:p w:rsidR="00344057" w:rsidRPr="00344057" w:rsidRDefault="00344057" w:rsidP="00344057">
      <w:pPr>
        <w:widowControl w:val="0"/>
        <w:numPr>
          <w:ilvl w:val="0"/>
          <w:numId w:val="17"/>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344057">
        <w:rPr>
          <w:rFonts w:ascii="Times New Roman" w:hAnsi="Times New Roman" w:cs="Times New Roman"/>
          <w:color w:val="000000"/>
          <w:spacing w:val="-3"/>
          <w:sz w:val="28"/>
          <w:szCs w:val="28"/>
        </w:rPr>
        <w:t>В.Л.Назарова Бухгалтерский учет хозяйствующих субъектов Алматы, Экономика, 2005</w:t>
      </w:r>
    </w:p>
    <w:p w:rsidR="00344057" w:rsidRPr="00344057" w:rsidRDefault="00344057" w:rsidP="00344057">
      <w:pPr>
        <w:widowControl w:val="0"/>
        <w:numPr>
          <w:ilvl w:val="0"/>
          <w:numId w:val="17"/>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344057">
        <w:rPr>
          <w:rFonts w:ascii="Times New Roman" w:hAnsi="Times New Roman" w:cs="Times New Roman"/>
          <w:color w:val="000000"/>
          <w:spacing w:val="-2"/>
          <w:sz w:val="28"/>
          <w:szCs w:val="28"/>
        </w:rPr>
        <w:t xml:space="preserve">Нидлз Б., Андерсон </w:t>
      </w:r>
      <w:r w:rsidRPr="00344057">
        <w:rPr>
          <w:rFonts w:ascii="Times New Roman" w:hAnsi="Times New Roman" w:cs="Times New Roman"/>
          <w:color w:val="000000"/>
          <w:spacing w:val="-2"/>
          <w:sz w:val="28"/>
          <w:szCs w:val="28"/>
          <w:lang w:val="en-US"/>
        </w:rPr>
        <w:t>X</w:t>
      </w:r>
      <w:r w:rsidRPr="00344057">
        <w:rPr>
          <w:rFonts w:ascii="Times New Roman" w:hAnsi="Times New Roman" w:cs="Times New Roman"/>
          <w:color w:val="000000"/>
          <w:spacing w:val="-2"/>
          <w:sz w:val="28"/>
          <w:szCs w:val="28"/>
        </w:rPr>
        <w:t>., Колдуэлл Д. «Принципы бухгалтерского учета»/</w:t>
      </w:r>
      <w:r w:rsidRPr="00344057">
        <w:rPr>
          <w:rFonts w:ascii="Times New Roman" w:hAnsi="Times New Roman" w:cs="Times New Roman"/>
          <w:color w:val="000000"/>
          <w:spacing w:val="-2"/>
          <w:sz w:val="28"/>
          <w:szCs w:val="28"/>
        </w:rPr>
        <w:br/>
      </w:r>
      <w:r w:rsidRPr="00344057">
        <w:rPr>
          <w:rFonts w:ascii="Times New Roman" w:hAnsi="Times New Roman" w:cs="Times New Roman"/>
          <w:color w:val="000000"/>
          <w:spacing w:val="-1"/>
          <w:sz w:val="28"/>
          <w:szCs w:val="28"/>
        </w:rPr>
        <w:t xml:space="preserve"> М: Финансы и статистика, 2002.</w:t>
      </w:r>
    </w:p>
    <w:p w:rsidR="00344057" w:rsidRPr="00344057" w:rsidRDefault="00344057" w:rsidP="00344057">
      <w:pPr>
        <w:widowControl w:val="0"/>
        <w:numPr>
          <w:ilvl w:val="0"/>
          <w:numId w:val="17"/>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344057">
        <w:rPr>
          <w:rFonts w:ascii="Times New Roman" w:hAnsi="Times New Roman" w:cs="Times New Roman"/>
          <w:color w:val="000000"/>
          <w:spacing w:val="-14"/>
          <w:sz w:val="28"/>
          <w:szCs w:val="28"/>
        </w:rPr>
        <w:t>Э.О.Нурсеитов Бухгалтерский учет в организациях Алматы, 2006</w:t>
      </w:r>
    </w:p>
    <w:p w:rsidR="00344057" w:rsidRPr="00344057" w:rsidRDefault="00344057" w:rsidP="00344057">
      <w:pPr>
        <w:widowControl w:val="0"/>
        <w:numPr>
          <w:ilvl w:val="0"/>
          <w:numId w:val="17"/>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344057">
        <w:rPr>
          <w:rFonts w:ascii="Times New Roman" w:hAnsi="Times New Roman" w:cs="Times New Roman"/>
          <w:color w:val="000000"/>
          <w:w w:val="106"/>
          <w:sz w:val="28"/>
          <w:szCs w:val="28"/>
        </w:rPr>
        <w:t xml:space="preserve">Сейдахметова    Ф.С.    «Современный    бухгалтерский    учет».    Алматы:ТОО </w:t>
      </w:r>
      <w:r w:rsidRPr="00344057">
        <w:rPr>
          <w:rFonts w:ascii="Times New Roman" w:hAnsi="Times New Roman" w:cs="Times New Roman"/>
          <w:color w:val="000000"/>
          <w:w w:val="106"/>
          <w:sz w:val="28"/>
          <w:szCs w:val="28"/>
          <w:lang w:val="en-US"/>
        </w:rPr>
        <w:t>LEM</w:t>
      </w:r>
      <w:r w:rsidRPr="00344057">
        <w:rPr>
          <w:rFonts w:ascii="Times New Roman" w:hAnsi="Times New Roman" w:cs="Times New Roman"/>
          <w:color w:val="000000"/>
          <w:w w:val="106"/>
          <w:sz w:val="28"/>
          <w:szCs w:val="28"/>
        </w:rPr>
        <w:t>,2005-548с</w:t>
      </w:r>
    </w:p>
    <w:p w:rsidR="00344057" w:rsidRPr="00344057" w:rsidRDefault="00344057" w:rsidP="00344057">
      <w:pPr>
        <w:widowControl w:val="0"/>
        <w:numPr>
          <w:ilvl w:val="0"/>
          <w:numId w:val="17"/>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344057">
        <w:rPr>
          <w:rFonts w:ascii="Times New Roman" w:hAnsi="Times New Roman" w:cs="Times New Roman"/>
          <w:color w:val="000000"/>
          <w:spacing w:val="-2"/>
          <w:sz w:val="28"/>
          <w:szCs w:val="28"/>
        </w:rPr>
        <w:t>Бабаев Ю.А. «Теория бухгалтерского учета» М.: ЮНИТИ, 1999</w:t>
      </w:r>
    </w:p>
    <w:p w:rsidR="00344057" w:rsidRPr="00344057" w:rsidRDefault="00344057" w:rsidP="00344057">
      <w:pPr>
        <w:widowControl w:val="0"/>
        <w:numPr>
          <w:ilvl w:val="0"/>
          <w:numId w:val="17"/>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344057">
        <w:rPr>
          <w:rFonts w:ascii="Times New Roman" w:hAnsi="Times New Roman" w:cs="Times New Roman"/>
          <w:color w:val="000000"/>
          <w:spacing w:val="-2"/>
          <w:sz w:val="28"/>
          <w:szCs w:val="28"/>
        </w:rPr>
        <w:lastRenderedPageBreak/>
        <w:t>Кирьянова З.В. Теория бухгалтерского учета М., 1998.</w:t>
      </w:r>
    </w:p>
    <w:p w:rsidR="00344057" w:rsidRPr="00344057" w:rsidRDefault="00344057" w:rsidP="00344057">
      <w:pPr>
        <w:widowControl w:val="0"/>
        <w:numPr>
          <w:ilvl w:val="0"/>
          <w:numId w:val="17"/>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344057">
        <w:rPr>
          <w:rFonts w:ascii="Times New Roman" w:hAnsi="Times New Roman" w:cs="Times New Roman"/>
          <w:color w:val="000000"/>
          <w:spacing w:val="-2"/>
          <w:sz w:val="28"/>
          <w:szCs w:val="28"/>
        </w:rPr>
        <w:t>Кондраков Н.П. Бухгалтерский учет. М.: Инфра-М, 1998.</w:t>
      </w:r>
    </w:p>
    <w:p w:rsidR="00344057" w:rsidRPr="00344057" w:rsidRDefault="00344057" w:rsidP="00344057">
      <w:pPr>
        <w:widowControl w:val="0"/>
        <w:numPr>
          <w:ilvl w:val="0"/>
          <w:numId w:val="17"/>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344057">
        <w:rPr>
          <w:rFonts w:ascii="Times New Roman" w:hAnsi="Times New Roman" w:cs="Times New Roman"/>
          <w:color w:val="000000"/>
          <w:spacing w:val="-3"/>
          <w:sz w:val="28"/>
          <w:szCs w:val="28"/>
        </w:rPr>
        <w:t xml:space="preserve">Палий В.Ф., Соколов Я.В. Теория бухгалтерского учета. М, </w:t>
      </w:r>
      <w:r w:rsidRPr="00344057">
        <w:rPr>
          <w:rFonts w:ascii="Times New Roman" w:hAnsi="Times New Roman" w:cs="Times New Roman"/>
          <w:color w:val="000000"/>
          <w:spacing w:val="-3"/>
          <w:sz w:val="28"/>
          <w:szCs w:val="28"/>
          <w:lang w:val="en-US"/>
        </w:rPr>
        <w:t>I</w:t>
      </w:r>
      <w:r w:rsidRPr="00344057">
        <w:rPr>
          <w:rFonts w:ascii="Times New Roman" w:hAnsi="Times New Roman" w:cs="Times New Roman"/>
          <w:color w:val="000000"/>
          <w:spacing w:val="-3"/>
          <w:sz w:val="28"/>
          <w:szCs w:val="28"/>
        </w:rPr>
        <w:t xml:space="preserve"> 988. </w:t>
      </w:r>
    </w:p>
    <w:p w:rsidR="00344057" w:rsidRPr="00344057" w:rsidRDefault="00344057" w:rsidP="00344057">
      <w:pPr>
        <w:widowControl w:val="0"/>
        <w:numPr>
          <w:ilvl w:val="0"/>
          <w:numId w:val="17"/>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344057">
        <w:rPr>
          <w:rFonts w:ascii="Times New Roman" w:hAnsi="Times New Roman" w:cs="Times New Roman"/>
          <w:color w:val="000000"/>
          <w:spacing w:val="1"/>
          <w:w w:val="106"/>
          <w:sz w:val="28"/>
          <w:szCs w:val="28"/>
        </w:rPr>
        <w:t>Рахман 3., Шеремет А. «Бухгалтерский учет в рыночной экономике». М.:</w:t>
      </w:r>
      <w:r w:rsidRPr="00344057">
        <w:rPr>
          <w:rFonts w:ascii="Times New Roman" w:hAnsi="Times New Roman" w:cs="Times New Roman"/>
          <w:color w:val="000000"/>
          <w:spacing w:val="1"/>
          <w:w w:val="106"/>
          <w:sz w:val="28"/>
          <w:szCs w:val="28"/>
        </w:rPr>
        <w:br/>
        <w:t>Инфра-М,1996.</w:t>
      </w:r>
    </w:p>
    <w:p w:rsidR="00344057" w:rsidRPr="00344057" w:rsidRDefault="00344057" w:rsidP="00344057">
      <w:pPr>
        <w:widowControl w:val="0"/>
        <w:numPr>
          <w:ilvl w:val="0"/>
          <w:numId w:val="17"/>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344057">
        <w:rPr>
          <w:rFonts w:ascii="Times New Roman" w:hAnsi="Times New Roman" w:cs="Times New Roman"/>
          <w:color w:val="000000"/>
          <w:spacing w:val="1"/>
          <w:w w:val="106"/>
          <w:sz w:val="28"/>
          <w:szCs w:val="28"/>
        </w:rPr>
        <w:t xml:space="preserve">Рахимбекова </w:t>
      </w:r>
      <w:r w:rsidRPr="00344057">
        <w:rPr>
          <w:rFonts w:ascii="Times New Roman" w:hAnsi="Times New Roman" w:cs="Times New Roman"/>
          <w:color w:val="000000"/>
          <w:spacing w:val="1"/>
          <w:w w:val="106"/>
          <w:sz w:val="28"/>
          <w:szCs w:val="28"/>
          <w:lang w:val="en-US"/>
        </w:rPr>
        <w:t>P</w:t>
      </w:r>
      <w:r w:rsidRPr="00344057">
        <w:rPr>
          <w:rFonts w:ascii="Times New Roman" w:hAnsi="Times New Roman" w:cs="Times New Roman"/>
          <w:color w:val="000000"/>
          <w:spacing w:val="1"/>
          <w:w w:val="106"/>
          <w:sz w:val="28"/>
          <w:szCs w:val="28"/>
        </w:rPr>
        <w:t>.</w:t>
      </w:r>
      <w:r w:rsidRPr="00344057">
        <w:rPr>
          <w:rFonts w:ascii="Times New Roman" w:hAnsi="Times New Roman" w:cs="Times New Roman"/>
          <w:color w:val="000000"/>
          <w:spacing w:val="1"/>
          <w:w w:val="106"/>
          <w:sz w:val="28"/>
          <w:szCs w:val="28"/>
          <w:lang w:val="en-US"/>
        </w:rPr>
        <w:t>M</w:t>
      </w:r>
      <w:r w:rsidRPr="00344057">
        <w:rPr>
          <w:rFonts w:ascii="Times New Roman" w:hAnsi="Times New Roman" w:cs="Times New Roman"/>
          <w:color w:val="000000"/>
          <w:spacing w:val="1"/>
          <w:w w:val="106"/>
          <w:sz w:val="28"/>
          <w:szCs w:val="28"/>
        </w:rPr>
        <w:t>. «Финансовый учет» Алматы. Экономика 2004г</w:t>
      </w:r>
    </w:p>
    <w:p w:rsidR="00344057" w:rsidRPr="00344057" w:rsidRDefault="00344057" w:rsidP="00344057">
      <w:pPr>
        <w:widowControl w:val="0"/>
        <w:numPr>
          <w:ilvl w:val="0"/>
          <w:numId w:val="17"/>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344057">
        <w:rPr>
          <w:rFonts w:ascii="Times New Roman" w:hAnsi="Times New Roman" w:cs="Times New Roman"/>
          <w:color w:val="000000"/>
          <w:spacing w:val="-1"/>
          <w:w w:val="106"/>
          <w:sz w:val="28"/>
          <w:szCs w:val="28"/>
        </w:rPr>
        <w:t>.Тулешева   Г.К.   «   Финансовый   учет   и   отчетность   в  соответствии   с</w:t>
      </w:r>
      <w:r w:rsidRPr="00344057">
        <w:rPr>
          <w:rFonts w:ascii="Times New Roman" w:hAnsi="Times New Roman" w:cs="Times New Roman"/>
          <w:color w:val="000000"/>
          <w:spacing w:val="-1"/>
          <w:w w:val="106"/>
          <w:sz w:val="28"/>
          <w:szCs w:val="28"/>
        </w:rPr>
        <w:br/>
      </w:r>
      <w:r w:rsidRPr="00344057">
        <w:rPr>
          <w:rFonts w:ascii="Times New Roman" w:hAnsi="Times New Roman" w:cs="Times New Roman"/>
          <w:color w:val="000000"/>
          <w:spacing w:val="1"/>
          <w:w w:val="106"/>
          <w:sz w:val="28"/>
          <w:szCs w:val="28"/>
        </w:rPr>
        <w:t>международными       стандартами»       часть 1,2.       учебное       пособие</w:t>
      </w:r>
      <w:r w:rsidRPr="00344057">
        <w:rPr>
          <w:rFonts w:ascii="Times New Roman" w:hAnsi="Times New Roman" w:cs="Times New Roman"/>
          <w:color w:val="000000"/>
          <w:spacing w:val="1"/>
          <w:w w:val="106"/>
          <w:sz w:val="28"/>
          <w:szCs w:val="28"/>
        </w:rPr>
        <w:br/>
        <w:t>Алматы,Бизнес  информация, 2005</w:t>
      </w:r>
    </w:p>
    <w:p w:rsidR="00344057" w:rsidRPr="00344057" w:rsidRDefault="00344057" w:rsidP="00344057">
      <w:pPr>
        <w:widowControl w:val="0"/>
        <w:numPr>
          <w:ilvl w:val="0"/>
          <w:numId w:val="17"/>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344057">
        <w:rPr>
          <w:rFonts w:ascii="Times New Roman" w:hAnsi="Times New Roman" w:cs="Times New Roman"/>
          <w:color w:val="000000"/>
          <w:spacing w:val="2"/>
          <w:w w:val="106"/>
          <w:sz w:val="28"/>
          <w:szCs w:val="28"/>
        </w:rPr>
        <w:t>Радостовец   В.К.    и   др.   «Финансовый   и   управленческий   учет   на</w:t>
      </w:r>
      <w:r w:rsidRPr="00344057">
        <w:rPr>
          <w:rFonts w:ascii="Times New Roman" w:hAnsi="Times New Roman" w:cs="Times New Roman"/>
          <w:color w:val="000000"/>
          <w:spacing w:val="2"/>
          <w:w w:val="106"/>
          <w:sz w:val="28"/>
          <w:szCs w:val="28"/>
        </w:rPr>
        <w:br/>
        <w:t>предприятии» Алматы, НАК «Центраудит», 1997</w:t>
      </w:r>
    </w:p>
    <w:p w:rsidR="00344057" w:rsidRPr="00344057" w:rsidRDefault="00344057" w:rsidP="00344057">
      <w:pPr>
        <w:widowControl w:val="0"/>
        <w:numPr>
          <w:ilvl w:val="0"/>
          <w:numId w:val="17"/>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344057">
        <w:rPr>
          <w:rFonts w:ascii="Times New Roman" w:hAnsi="Times New Roman" w:cs="Times New Roman"/>
          <w:color w:val="000000"/>
          <w:spacing w:val="2"/>
          <w:w w:val="106"/>
          <w:sz w:val="28"/>
          <w:szCs w:val="28"/>
        </w:rPr>
        <w:t xml:space="preserve">.Радостовец В.К. Бухгалтерский учет на предприятии. Алматы: </w:t>
      </w:r>
      <w:smartTag w:uri="urn:schemas-microsoft-com:office:smarttags" w:element="metricconverter">
        <w:smartTagPr>
          <w:attr w:name="ProductID" w:val="1998 г"/>
        </w:smartTagPr>
        <w:r w:rsidRPr="00344057">
          <w:rPr>
            <w:rFonts w:ascii="Times New Roman" w:hAnsi="Times New Roman" w:cs="Times New Roman"/>
            <w:color w:val="000000"/>
            <w:spacing w:val="2"/>
            <w:w w:val="106"/>
            <w:sz w:val="28"/>
            <w:szCs w:val="28"/>
          </w:rPr>
          <w:t>1998 г</w:t>
        </w:r>
      </w:smartTag>
      <w:r w:rsidRPr="00344057">
        <w:rPr>
          <w:rFonts w:ascii="Times New Roman" w:hAnsi="Times New Roman" w:cs="Times New Roman"/>
          <w:color w:val="000000"/>
          <w:spacing w:val="2"/>
          <w:w w:val="106"/>
          <w:sz w:val="28"/>
          <w:szCs w:val="28"/>
        </w:rPr>
        <w:t>.</w:t>
      </w:r>
    </w:p>
    <w:p w:rsidR="00344057" w:rsidRPr="00344057" w:rsidRDefault="00344057" w:rsidP="00344057">
      <w:pPr>
        <w:widowControl w:val="0"/>
        <w:numPr>
          <w:ilvl w:val="0"/>
          <w:numId w:val="17"/>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344057">
        <w:rPr>
          <w:rFonts w:ascii="Times New Roman" w:hAnsi="Times New Roman" w:cs="Times New Roman"/>
          <w:color w:val="000000"/>
          <w:spacing w:val="1"/>
          <w:w w:val="106"/>
          <w:sz w:val="28"/>
          <w:szCs w:val="28"/>
        </w:rPr>
        <w:t xml:space="preserve">Безруких П.С. Бухгалтерский учет. М.: Бухгалтерский учет, </w:t>
      </w:r>
      <w:smartTag w:uri="urn:schemas-microsoft-com:office:smarttags" w:element="metricconverter">
        <w:smartTagPr>
          <w:attr w:name="ProductID" w:val="1994 г"/>
        </w:smartTagPr>
        <w:r w:rsidRPr="00344057">
          <w:rPr>
            <w:rFonts w:ascii="Times New Roman" w:hAnsi="Times New Roman" w:cs="Times New Roman"/>
            <w:color w:val="000000"/>
            <w:spacing w:val="1"/>
            <w:w w:val="106"/>
            <w:sz w:val="28"/>
            <w:szCs w:val="28"/>
          </w:rPr>
          <w:t>1994 г</w:t>
        </w:r>
      </w:smartTag>
      <w:r w:rsidRPr="00344057">
        <w:rPr>
          <w:rFonts w:ascii="Times New Roman" w:hAnsi="Times New Roman" w:cs="Times New Roman"/>
          <w:color w:val="000000"/>
          <w:spacing w:val="1"/>
          <w:w w:val="106"/>
          <w:sz w:val="28"/>
          <w:szCs w:val="28"/>
        </w:rPr>
        <w:t>.</w:t>
      </w:r>
    </w:p>
    <w:p w:rsidR="00344057" w:rsidRPr="00344057" w:rsidRDefault="00344057" w:rsidP="00344057">
      <w:pPr>
        <w:widowControl w:val="0"/>
        <w:shd w:val="clear" w:color="auto" w:fill="FFFFFF"/>
        <w:tabs>
          <w:tab w:val="left" w:pos="0"/>
        </w:tabs>
        <w:autoSpaceDE w:val="0"/>
        <w:autoSpaceDN w:val="0"/>
        <w:adjustRightInd w:val="0"/>
        <w:jc w:val="both"/>
        <w:rPr>
          <w:rFonts w:ascii="Times New Roman" w:hAnsi="Times New Roman" w:cs="Times New Roman"/>
          <w:color w:val="000000"/>
          <w:spacing w:val="1"/>
          <w:w w:val="106"/>
          <w:sz w:val="28"/>
          <w:szCs w:val="28"/>
          <w:lang w:val="kk-KZ"/>
        </w:rPr>
      </w:pPr>
    </w:p>
    <w:p w:rsidR="00344057" w:rsidRPr="00344057" w:rsidRDefault="00344057" w:rsidP="00344057">
      <w:pPr>
        <w:widowControl w:val="0"/>
        <w:shd w:val="clear" w:color="auto" w:fill="FFFFFF"/>
        <w:tabs>
          <w:tab w:val="left" w:pos="0"/>
        </w:tabs>
        <w:autoSpaceDE w:val="0"/>
        <w:autoSpaceDN w:val="0"/>
        <w:adjustRightInd w:val="0"/>
        <w:jc w:val="both"/>
        <w:rPr>
          <w:rFonts w:ascii="Times New Roman" w:hAnsi="Times New Roman" w:cs="Times New Roman"/>
          <w:color w:val="000000"/>
          <w:spacing w:val="1"/>
          <w:w w:val="106"/>
          <w:sz w:val="28"/>
          <w:szCs w:val="28"/>
          <w:lang w:val="kk-KZ"/>
        </w:rPr>
      </w:pPr>
    </w:p>
    <w:p w:rsidR="00344057" w:rsidRPr="00344057" w:rsidRDefault="00344057" w:rsidP="00344057">
      <w:pPr>
        <w:widowControl w:val="0"/>
        <w:shd w:val="clear" w:color="auto" w:fill="FFFFFF"/>
        <w:tabs>
          <w:tab w:val="left" w:pos="0"/>
        </w:tabs>
        <w:autoSpaceDE w:val="0"/>
        <w:autoSpaceDN w:val="0"/>
        <w:adjustRightInd w:val="0"/>
        <w:jc w:val="both"/>
        <w:rPr>
          <w:rFonts w:ascii="Times New Roman" w:hAnsi="Times New Roman" w:cs="Times New Roman"/>
          <w:color w:val="000000"/>
          <w:spacing w:val="1"/>
          <w:w w:val="106"/>
          <w:sz w:val="28"/>
          <w:szCs w:val="28"/>
          <w:lang w:val="kk-KZ"/>
        </w:rPr>
      </w:pPr>
    </w:p>
    <w:p w:rsidR="00344057" w:rsidRPr="00344057" w:rsidRDefault="00344057" w:rsidP="00344057">
      <w:pPr>
        <w:widowControl w:val="0"/>
        <w:shd w:val="clear" w:color="auto" w:fill="FFFFFF"/>
        <w:tabs>
          <w:tab w:val="left" w:pos="0"/>
        </w:tabs>
        <w:autoSpaceDE w:val="0"/>
        <w:autoSpaceDN w:val="0"/>
        <w:adjustRightInd w:val="0"/>
        <w:jc w:val="both"/>
        <w:rPr>
          <w:rFonts w:ascii="Times New Roman" w:hAnsi="Times New Roman" w:cs="Times New Roman"/>
          <w:color w:val="000000"/>
          <w:spacing w:val="1"/>
          <w:w w:val="106"/>
          <w:sz w:val="28"/>
          <w:szCs w:val="28"/>
          <w:lang w:val="kk-KZ"/>
        </w:rPr>
      </w:pPr>
    </w:p>
    <w:p w:rsidR="00344057" w:rsidRPr="00344057" w:rsidRDefault="00344057" w:rsidP="00344057">
      <w:pPr>
        <w:widowControl w:val="0"/>
        <w:shd w:val="clear" w:color="auto" w:fill="FFFFFF"/>
        <w:tabs>
          <w:tab w:val="left" w:pos="0"/>
        </w:tabs>
        <w:autoSpaceDE w:val="0"/>
        <w:autoSpaceDN w:val="0"/>
        <w:adjustRightInd w:val="0"/>
        <w:jc w:val="both"/>
        <w:rPr>
          <w:rFonts w:ascii="Times New Roman" w:hAnsi="Times New Roman" w:cs="Times New Roman"/>
          <w:color w:val="000000"/>
          <w:spacing w:val="1"/>
          <w:w w:val="106"/>
          <w:sz w:val="28"/>
          <w:szCs w:val="28"/>
          <w:lang w:val="kk-KZ"/>
        </w:rPr>
      </w:pPr>
    </w:p>
    <w:p w:rsidR="00344057" w:rsidRPr="00344057" w:rsidRDefault="00344057" w:rsidP="00344057">
      <w:pPr>
        <w:widowControl w:val="0"/>
        <w:shd w:val="clear" w:color="auto" w:fill="FFFFFF"/>
        <w:tabs>
          <w:tab w:val="left" w:pos="0"/>
        </w:tabs>
        <w:autoSpaceDE w:val="0"/>
        <w:autoSpaceDN w:val="0"/>
        <w:adjustRightInd w:val="0"/>
        <w:jc w:val="both"/>
        <w:rPr>
          <w:rFonts w:ascii="Times New Roman" w:hAnsi="Times New Roman" w:cs="Times New Roman"/>
          <w:color w:val="000000"/>
          <w:spacing w:val="1"/>
          <w:w w:val="106"/>
          <w:sz w:val="28"/>
          <w:szCs w:val="28"/>
          <w:lang w:val="kk-KZ"/>
        </w:rPr>
      </w:pPr>
    </w:p>
    <w:p w:rsidR="00554841" w:rsidRPr="00344057" w:rsidRDefault="00554841" w:rsidP="00554841">
      <w:pPr>
        <w:rPr>
          <w:rFonts w:ascii="Times New Roman" w:hAnsi="Times New Roman" w:cs="Times New Roman"/>
          <w:sz w:val="28"/>
          <w:szCs w:val="28"/>
        </w:rPr>
      </w:pPr>
    </w:p>
    <w:p w:rsidR="00554841" w:rsidRPr="00344057" w:rsidRDefault="00554841" w:rsidP="00554841">
      <w:pPr>
        <w:rPr>
          <w:rFonts w:ascii="Times New Roman" w:hAnsi="Times New Roman" w:cs="Times New Roman"/>
          <w:sz w:val="28"/>
          <w:szCs w:val="28"/>
        </w:rPr>
      </w:pPr>
    </w:p>
    <w:p w:rsidR="00554841" w:rsidRPr="00344057" w:rsidRDefault="00554841" w:rsidP="00554841">
      <w:pPr>
        <w:rPr>
          <w:rFonts w:ascii="Times New Roman" w:hAnsi="Times New Roman" w:cs="Times New Roman"/>
          <w:sz w:val="28"/>
          <w:szCs w:val="28"/>
        </w:rPr>
      </w:pPr>
    </w:p>
    <w:p w:rsidR="00554841" w:rsidRPr="00344057" w:rsidRDefault="00554841" w:rsidP="00554841">
      <w:pPr>
        <w:rPr>
          <w:rFonts w:ascii="Times New Roman" w:hAnsi="Times New Roman" w:cs="Times New Roman"/>
          <w:sz w:val="28"/>
          <w:szCs w:val="28"/>
        </w:rPr>
      </w:pPr>
    </w:p>
    <w:p w:rsidR="00554841" w:rsidRPr="00344057" w:rsidRDefault="00554841" w:rsidP="00554841">
      <w:pPr>
        <w:rPr>
          <w:rFonts w:ascii="Times New Roman" w:hAnsi="Times New Roman" w:cs="Times New Roman"/>
          <w:sz w:val="28"/>
          <w:szCs w:val="28"/>
        </w:rPr>
      </w:pPr>
    </w:p>
    <w:p w:rsidR="00554841" w:rsidRPr="00344057" w:rsidRDefault="00554841" w:rsidP="00554841">
      <w:pPr>
        <w:rPr>
          <w:rFonts w:ascii="Times New Roman" w:hAnsi="Times New Roman" w:cs="Times New Roman"/>
          <w:sz w:val="28"/>
          <w:szCs w:val="28"/>
        </w:rPr>
      </w:pPr>
    </w:p>
    <w:p w:rsidR="00554841" w:rsidRPr="00344057" w:rsidRDefault="00554841" w:rsidP="00554841">
      <w:pPr>
        <w:rPr>
          <w:rFonts w:ascii="Times New Roman" w:hAnsi="Times New Roman" w:cs="Times New Roman"/>
          <w:sz w:val="28"/>
          <w:szCs w:val="28"/>
        </w:rPr>
      </w:pPr>
    </w:p>
    <w:p w:rsidR="00554841" w:rsidRPr="00344057" w:rsidRDefault="00554841" w:rsidP="00554841">
      <w:pPr>
        <w:rPr>
          <w:rFonts w:ascii="Times New Roman" w:hAnsi="Times New Roman" w:cs="Times New Roman"/>
          <w:sz w:val="28"/>
          <w:szCs w:val="28"/>
        </w:rPr>
      </w:pPr>
    </w:p>
    <w:p w:rsidR="00554841" w:rsidRPr="00344057" w:rsidRDefault="00554841" w:rsidP="00554841">
      <w:pPr>
        <w:rPr>
          <w:rFonts w:ascii="Times New Roman" w:hAnsi="Times New Roman" w:cs="Times New Roman"/>
          <w:sz w:val="28"/>
          <w:szCs w:val="28"/>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E126C6" w:rsidRPr="00344057" w:rsidRDefault="00E126C6" w:rsidP="00195762">
      <w:pPr>
        <w:spacing w:after="0" w:line="240" w:lineRule="auto"/>
        <w:rPr>
          <w:rFonts w:ascii="Times New Roman" w:eastAsia="Times New Roman" w:hAnsi="Times New Roman" w:cs="Times New Roman"/>
          <w:sz w:val="28"/>
          <w:szCs w:val="28"/>
          <w:lang w:val="kk-KZ" w:eastAsia="ru-RU"/>
        </w:rPr>
      </w:pPr>
    </w:p>
    <w:p w:rsidR="00E126C6" w:rsidRPr="00344057" w:rsidRDefault="00E126C6" w:rsidP="00195762">
      <w:pPr>
        <w:spacing w:after="0" w:line="240" w:lineRule="auto"/>
        <w:rPr>
          <w:rFonts w:ascii="Times New Roman" w:eastAsia="Times New Roman" w:hAnsi="Times New Roman" w:cs="Times New Roman"/>
          <w:sz w:val="28"/>
          <w:szCs w:val="28"/>
          <w:lang w:val="kk-KZ" w:eastAsia="ru-RU"/>
        </w:rPr>
      </w:pPr>
    </w:p>
    <w:p w:rsidR="00195762" w:rsidRPr="00344057" w:rsidRDefault="00735177" w:rsidP="00195762">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Ахметова С.С.</w:t>
      </w: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ko-KR"/>
        </w:rPr>
      </w:pPr>
      <w:r w:rsidRPr="00344057">
        <w:rPr>
          <w:rFonts w:ascii="Times New Roman" w:eastAsia="Times New Roman" w:hAnsi="Times New Roman" w:cs="Times New Roman"/>
          <w:sz w:val="28"/>
          <w:szCs w:val="28"/>
          <w:lang w:eastAsia="ko-KR"/>
        </w:rPr>
        <w:t xml:space="preserve">методическое указание для  организации СРС и </w:t>
      </w:r>
      <w:r w:rsidRPr="00344057">
        <w:rPr>
          <w:rFonts w:ascii="Times New Roman" w:eastAsia="Times New Roman" w:hAnsi="Times New Roman" w:cs="Times New Roman"/>
          <w:sz w:val="28"/>
          <w:szCs w:val="28"/>
          <w:lang w:val="kk-KZ" w:eastAsia="ko-KR"/>
        </w:rPr>
        <w:t>СРСП</w:t>
      </w:r>
      <w:r w:rsidRPr="00344057">
        <w:rPr>
          <w:rFonts w:ascii="Times New Roman" w:eastAsia="Times New Roman" w:hAnsi="Times New Roman" w:cs="Times New Roman"/>
          <w:sz w:val="28"/>
          <w:szCs w:val="28"/>
          <w:lang w:eastAsia="ko-KR"/>
        </w:rPr>
        <w:t xml:space="preserve"> по дисциплине «</w:t>
      </w:r>
      <w:r w:rsidR="00735177">
        <w:rPr>
          <w:rFonts w:ascii="Times New Roman" w:eastAsia="Times New Roman" w:hAnsi="Times New Roman" w:cs="Times New Roman"/>
          <w:sz w:val="28"/>
          <w:szCs w:val="28"/>
          <w:lang w:val="kk-KZ" w:eastAsia="ru-RU"/>
        </w:rPr>
        <w:t>Первичный учет и документооборот</w:t>
      </w:r>
      <w:r w:rsidRPr="00344057">
        <w:rPr>
          <w:rFonts w:ascii="Times New Roman" w:eastAsia="Times New Roman" w:hAnsi="Times New Roman" w:cs="Times New Roman"/>
          <w:sz w:val="28"/>
          <w:szCs w:val="28"/>
          <w:lang w:eastAsia="ko-KR"/>
        </w:rPr>
        <w:t>»</w:t>
      </w:r>
    </w:p>
    <w:p w:rsidR="00195762" w:rsidRPr="00344057" w:rsidRDefault="00195762" w:rsidP="00195762">
      <w:pPr>
        <w:spacing w:after="0" w:line="240" w:lineRule="auto"/>
        <w:jc w:val="center"/>
        <w:rPr>
          <w:rFonts w:ascii="Times New Roman" w:eastAsia="Times New Roman" w:hAnsi="Times New Roman" w:cs="Times New Roman"/>
          <w:sz w:val="28"/>
          <w:szCs w:val="28"/>
          <w:lang w:val="kk-KZ" w:eastAsia="ko-KR"/>
        </w:rPr>
      </w:pPr>
      <w:r w:rsidRPr="00344057">
        <w:rPr>
          <w:rFonts w:ascii="Times New Roman" w:eastAsia="Times New Roman" w:hAnsi="Times New Roman" w:cs="Times New Roman"/>
          <w:sz w:val="28"/>
          <w:szCs w:val="28"/>
          <w:lang w:eastAsia="ko-KR"/>
        </w:rPr>
        <w:t xml:space="preserve"> для студентов</w:t>
      </w:r>
      <w:r w:rsidRPr="00344057">
        <w:rPr>
          <w:rFonts w:ascii="Times New Roman" w:eastAsia="Times New Roman" w:hAnsi="Times New Roman" w:cs="Times New Roman"/>
          <w:sz w:val="28"/>
          <w:szCs w:val="28"/>
          <w:lang w:val="kk-KZ" w:eastAsia="ko-KR"/>
        </w:rPr>
        <w:t xml:space="preserve"> </w:t>
      </w:r>
      <w:r w:rsidRPr="00344057">
        <w:rPr>
          <w:rFonts w:ascii="Times New Roman" w:eastAsia="Times New Roman" w:hAnsi="Times New Roman" w:cs="Times New Roman"/>
          <w:sz w:val="28"/>
          <w:szCs w:val="28"/>
          <w:lang w:eastAsia="ko-KR"/>
        </w:rPr>
        <w:t xml:space="preserve"> специальност</w:t>
      </w:r>
      <w:r w:rsidR="0016190E" w:rsidRPr="00344057">
        <w:rPr>
          <w:rFonts w:ascii="Times New Roman" w:eastAsia="Times New Roman" w:hAnsi="Times New Roman" w:cs="Times New Roman"/>
          <w:sz w:val="28"/>
          <w:szCs w:val="28"/>
          <w:lang w:val="kk-KZ" w:eastAsia="ko-KR"/>
        </w:rPr>
        <w:t>и 5В050</w:t>
      </w:r>
      <w:r w:rsidR="00735177">
        <w:rPr>
          <w:rFonts w:ascii="Times New Roman" w:eastAsia="Times New Roman" w:hAnsi="Times New Roman" w:cs="Times New Roman"/>
          <w:sz w:val="28"/>
          <w:szCs w:val="28"/>
          <w:lang w:val="kk-KZ" w:eastAsia="ko-KR"/>
        </w:rPr>
        <w:t>8</w:t>
      </w:r>
      <w:r w:rsidRPr="00344057">
        <w:rPr>
          <w:rFonts w:ascii="Times New Roman" w:eastAsia="Times New Roman" w:hAnsi="Times New Roman" w:cs="Times New Roman"/>
          <w:sz w:val="28"/>
          <w:szCs w:val="28"/>
          <w:lang w:val="kk-KZ" w:eastAsia="ko-KR"/>
        </w:rPr>
        <w:t>00 «</w:t>
      </w:r>
      <w:r w:rsidR="00735177">
        <w:rPr>
          <w:rFonts w:ascii="Times New Roman" w:eastAsia="Times New Roman" w:hAnsi="Times New Roman" w:cs="Times New Roman"/>
          <w:sz w:val="28"/>
          <w:szCs w:val="28"/>
          <w:lang w:val="kk-KZ" w:eastAsia="ko-KR"/>
        </w:rPr>
        <w:t>Учет и аудит</w:t>
      </w:r>
      <w:r w:rsidRPr="00344057">
        <w:rPr>
          <w:rFonts w:ascii="Times New Roman" w:eastAsia="Times New Roman" w:hAnsi="Times New Roman" w:cs="Times New Roman"/>
          <w:sz w:val="28"/>
          <w:szCs w:val="28"/>
          <w:lang w:val="kk-KZ" w:eastAsia="ko-KR"/>
        </w:rPr>
        <w:t>»</w:t>
      </w:r>
    </w:p>
    <w:p w:rsidR="00195762" w:rsidRPr="00344057" w:rsidRDefault="00195762" w:rsidP="00195762">
      <w:pPr>
        <w:spacing w:after="0" w:line="240" w:lineRule="auto"/>
        <w:jc w:val="center"/>
        <w:rPr>
          <w:rFonts w:ascii="Times New Roman" w:eastAsia="Times New Roman" w:hAnsi="Times New Roman" w:cs="Times New Roman"/>
          <w:sz w:val="28"/>
          <w:szCs w:val="28"/>
          <w:lang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Подписано в печать «__»_______ 20</w:t>
      </w:r>
      <w:r w:rsidR="0016190E" w:rsidRPr="00344057">
        <w:rPr>
          <w:rFonts w:ascii="Times New Roman" w:eastAsia="Times New Roman" w:hAnsi="Times New Roman" w:cs="Times New Roman"/>
          <w:sz w:val="28"/>
          <w:szCs w:val="28"/>
          <w:lang w:val="kk-KZ" w:eastAsia="ru-RU"/>
        </w:rPr>
        <w:t>13</w:t>
      </w:r>
      <w:r w:rsidRPr="00344057">
        <w:rPr>
          <w:rFonts w:ascii="Times New Roman" w:eastAsia="Times New Roman" w:hAnsi="Times New Roman" w:cs="Times New Roman"/>
          <w:sz w:val="28"/>
          <w:szCs w:val="28"/>
          <w:lang w:eastAsia="ru-RU"/>
        </w:rPr>
        <w:t xml:space="preserve"> г.</w:t>
      </w:r>
    </w:p>
    <w:p w:rsidR="00195762" w:rsidRPr="00344057" w:rsidRDefault="00195762" w:rsidP="00195762">
      <w:pPr>
        <w:spacing w:after="0" w:line="240" w:lineRule="auto"/>
        <w:jc w:val="center"/>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Формат бумаги X</w:t>
      </w:r>
      <w:r w:rsidRPr="00344057">
        <w:rPr>
          <w:rFonts w:ascii="Times New Roman" w:eastAsia="Times New Roman" w:hAnsi="Times New Roman" w:cs="Times New Roman"/>
          <w:sz w:val="28"/>
          <w:szCs w:val="28"/>
          <w:vertAlign w:val="superscript"/>
          <w:lang w:eastAsia="ru-RU"/>
        </w:rPr>
        <w:t>x</w:t>
      </w:r>
      <w:r w:rsidRPr="00344057">
        <w:rPr>
          <w:rFonts w:ascii="Times New Roman" w:eastAsia="Times New Roman" w:hAnsi="Times New Roman" w:cs="Times New Roman"/>
          <w:sz w:val="28"/>
          <w:szCs w:val="28"/>
          <w:lang w:eastAsia="ru-RU"/>
        </w:rPr>
        <w:t>Y  1/16</w:t>
      </w:r>
    </w:p>
    <w:p w:rsidR="00195762" w:rsidRPr="00344057" w:rsidRDefault="00195762" w:rsidP="00195762">
      <w:pPr>
        <w:spacing w:after="0" w:line="240" w:lineRule="auto"/>
        <w:jc w:val="center"/>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 xml:space="preserve">Бумага типографская. Печать офсетная. Объем </w:t>
      </w:r>
      <w:r w:rsidR="00F31C59" w:rsidRPr="00344057">
        <w:rPr>
          <w:rFonts w:ascii="Times New Roman" w:eastAsia="Times New Roman" w:hAnsi="Times New Roman" w:cs="Times New Roman"/>
          <w:sz w:val="28"/>
          <w:szCs w:val="28"/>
          <w:lang w:val="kk-KZ" w:eastAsia="ru-RU"/>
        </w:rPr>
        <w:t>1,5</w:t>
      </w:r>
      <w:r w:rsidRPr="00344057">
        <w:rPr>
          <w:rFonts w:ascii="Times New Roman" w:eastAsia="Times New Roman" w:hAnsi="Times New Roman" w:cs="Times New Roman"/>
          <w:sz w:val="28"/>
          <w:szCs w:val="28"/>
          <w:lang w:eastAsia="ru-RU"/>
        </w:rPr>
        <w:t xml:space="preserve"> п.л.</w:t>
      </w:r>
    </w:p>
    <w:p w:rsidR="00195762" w:rsidRPr="00344057" w:rsidRDefault="00195762" w:rsidP="00195762">
      <w:pPr>
        <w:spacing w:after="0" w:line="240" w:lineRule="auto"/>
        <w:jc w:val="center"/>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Тираж ….экз. Заказ № …*</w:t>
      </w:r>
    </w:p>
    <w:p w:rsidR="00195762" w:rsidRPr="00344057" w:rsidRDefault="00195762" w:rsidP="00195762">
      <w:pPr>
        <w:spacing w:after="0" w:line="240" w:lineRule="auto"/>
        <w:jc w:val="center"/>
        <w:rPr>
          <w:rFonts w:ascii="Times New Roman" w:eastAsia="Times New Roman" w:hAnsi="Times New Roman" w:cs="Times New Roman"/>
          <w:i/>
          <w:sz w:val="28"/>
          <w:szCs w:val="28"/>
          <w:lang w:eastAsia="ru-RU"/>
        </w:rPr>
      </w:pPr>
    </w:p>
    <w:p w:rsidR="00195762" w:rsidRPr="00344057" w:rsidRDefault="00195762" w:rsidP="00195762">
      <w:pPr>
        <w:spacing w:after="0" w:line="240" w:lineRule="auto"/>
        <w:jc w:val="center"/>
        <w:rPr>
          <w:rFonts w:ascii="Times New Roman" w:eastAsia="Times New Roman" w:hAnsi="Times New Roman" w:cs="Times New Roman"/>
          <w:i/>
          <w:sz w:val="28"/>
          <w:szCs w:val="28"/>
          <w:lang w:eastAsia="ru-RU"/>
        </w:rPr>
      </w:pPr>
    </w:p>
    <w:p w:rsidR="00195762" w:rsidRPr="00344057" w:rsidRDefault="00195762" w:rsidP="00195762">
      <w:pPr>
        <w:spacing w:after="0" w:line="240" w:lineRule="auto"/>
        <w:jc w:val="center"/>
        <w:rPr>
          <w:rFonts w:ascii="Times New Roman" w:eastAsia="Times New Roman" w:hAnsi="Times New Roman" w:cs="Times New Roman"/>
          <w:i/>
          <w:sz w:val="28"/>
          <w:szCs w:val="28"/>
          <w:lang w:eastAsia="ru-RU"/>
        </w:rPr>
      </w:pPr>
    </w:p>
    <w:p w:rsidR="00195762" w:rsidRPr="00344057" w:rsidRDefault="00195762" w:rsidP="00195762">
      <w:pPr>
        <w:spacing w:after="0" w:line="240" w:lineRule="auto"/>
        <w:jc w:val="center"/>
        <w:rPr>
          <w:rFonts w:ascii="Times New Roman" w:eastAsia="Times New Roman" w:hAnsi="Times New Roman" w:cs="Times New Roman"/>
          <w:i/>
          <w:sz w:val="28"/>
          <w:szCs w:val="28"/>
          <w:lang w:eastAsia="ru-RU"/>
        </w:rPr>
      </w:pPr>
    </w:p>
    <w:p w:rsidR="00195762" w:rsidRPr="00344057" w:rsidRDefault="00195762" w:rsidP="00195762">
      <w:pPr>
        <w:spacing w:after="0" w:line="240" w:lineRule="auto"/>
        <w:jc w:val="center"/>
        <w:rPr>
          <w:rFonts w:ascii="Times New Roman" w:eastAsia="Times New Roman" w:hAnsi="Times New Roman" w:cs="Times New Roman"/>
          <w:i/>
          <w:sz w:val="28"/>
          <w:szCs w:val="28"/>
          <w:lang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  Издание Южно-Казахстанского  государственного университета</w:t>
      </w:r>
    </w:p>
    <w:p w:rsidR="00195762" w:rsidRPr="00344057" w:rsidRDefault="00195762" w:rsidP="00195762">
      <w:pPr>
        <w:spacing w:after="0" w:line="240" w:lineRule="auto"/>
        <w:jc w:val="center"/>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им. М.Ауезова</w:t>
      </w:r>
    </w:p>
    <w:p w:rsidR="00195762" w:rsidRPr="00344057" w:rsidRDefault="00195762" w:rsidP="00195762">
      <w:pPr>
        <w:spacing w:after="0" w:line="240" w:lineRule="auto"/>
        <w:jc w:val="center"/>
        <w:rPr>
          <w:rFonts w:ascii="Times New Roman" w:eastAsia="Times New Roman" w:hAnsi="Times New Roman" w:cs="Times New Roman"/>
          <w:sz w:val="28"/>
          <w:szCs w:val="28"/>
          <w:lang w:eastAsia="ru-RU"/>
        </w:rPr>
      </w:pPr>
    </w:p>
    <w:p w:rsidR="00195762" w:rsidRPr="00344057" w:rsidRDefault="00195762" w:rsidP="00195762">
      <w:pPr>
        <w:spacing w:after="0" w:line="240" w:lineRule="auto"/>
        <w:rPr>
          <w:rFonts w:ascii="Times New Roman" w:eastAsia="Times New Roman" w:hAnsi="Times New Roman" w:cs="Times New Roman"/>
          <w:sz w:val="28"/>
          <w:szCs w:val="28"/>
          <w:lang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ru-RU"/>
        </w:rPr>
      </w:pPr>
    </w:p>
    <w:p w:rsidR="00195762" w:rsidRPr="00344057" w:rsidRDefault="00195762" w:rsidP="00195762">
      <w:pPr>
        <w:spacing w:after="0" w:line="240" w:lineRule="auto"/>
        <w:jc w:val="center"/>
        <w:rPr>
          <w:rFonts w:ascii="Times New Roman" w:eastAsia="Times New Roman" w:hAnsi="Times New Roman" w:cs="Times New Roman"/>
          <w:sz w:val="28"/>
          <w:szCs w:val="28"/>
          <w:lang w:eastAsia="ru-RU"/>
        </w:rPr>
      </w:pPr>
      <w:r w:rsidRPr="00344057">
        <w:rPr>
          <w:rFonts w:ascii="Times New Roman" w:eastAsia="Times New Roman" w:hAnsi="Times New Roman" w:cs="Times New Roman"/>
          <w:sz w:val="28"/>
          <w:szCs w:val="28"/>
          <w:lang w:eastAsia="ru-RU"/>
        </w:rPr>
        <w:t>Издательский центр ЮКГУ им. М.Ауезова, г. Шымкент, пр. Тауке хана, 5</w:t>
      </w: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jc w:val="center"/>
        <w:rPr>
          <w:rFonts w:ascii="Times New Roman" w:eastAsia="Times New Roman" w:hAnsi="Times New Roman" w:cs="Times New Roman"/>
          <w:i/>
          <w:sz w:val="28"/>
          <w:szCs w:val="28"/>
          <w:lang w:eastAsia="ru-RU"/>
        </w:rPr>
      </w:pPr>
    </w:p>
    <w:p w:rsidR="00195762" w:rsidRPr="00344057" w:rsidRDefault="00195762" w:rsidP="00195762">
      <w:pPr>
        <w:spacing w:after="0" w:line="240" w:lineRule="auto"/>
        <w:rPr>
          <w:rFonts w:ascii="Times New Roman" w:eastAsia="Times New Roman" w:hAnsi="Times New Roman" w:cs="Times New Roman"/>
          <w:b/>
          <w:sz w:val="28"/>
          <w:szCs w:val="28"/>
          <w:lang w:eastAsia="ru-RU"/>
        </w:rPr>
      </w:pPr>
      <w:r w:rsidRPr="00344057">
        <w:rPr>
          <w:rFonts w:ascii="Times New Roman" w:eastAsia="Times New Roman" w:hAnsi="Times New Roman" w:cs="Times New Roman"/>
          <w:sz w:val="28"/>
          <w:szCs w:val="28"/>
          <w:lang w:eastAsia="ru-RU"/>
        </w:rPr>
        <w:t>*Данные значения выставляются ИЦ</w:t>
      </w: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195762" w:rsidRPr="00344057" w:rsidRDefault="00195762" w:rsidP="00195762">
      <w:pPr>
        <w:spacing w:after="0" w:line="240" w:lineRule="auto"/>
        <w:rPr>
          <w:rFonts w:ascii="Times New Roman" w:eastAsia="Times New Roman" w:hAnsi="Times New Roman" w:cs="Times New Roman"/>
          <w:sz w:val="28"/>
          <w:szCs w:val="28"/>
          <w:lang w:val="kk-KZ" w:eastAsia="ru-RU"/>
        </w:rPr>
      </w:pPr>
    </w:p>
    <w:p w:rsidR="007D6E3F" w:rsidRPr="00344057" w:rsidRDefault="007D6E3F">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p w:rsidR="00E126C6" w:rsidRPr="00344057" w:rsidRDefault="00E126C6">
      <w:pPr>
        <w:rPr>
          <w:rFonts w:ascii="Times New Roman" w:hAnsi="Times New Roman" w:cs="Times New Roman"/>
          <w:sz w:val="28"/>
          <w:szCs w:val="28"/>
          <w:lang w:val="kk-KZ"/>
        </w:rPr>
      </w:pPr>
    </w:p>
    <w:sectPr w:rsidR="00E126C6" w:rsidRPr="00344057" w:rsidSect="009677BC">
      <w:headerReference w:type="even" r:id="rId9"/>
      <w:footerReference w:type="even" r:id="rId10"/>
      <w:footerReference w:type="default" r:id="rId11"/>
      <w:pgSz w:w="11906" w:h="16838"/>
      <w:pgMar w:top="1134" w:right="1134" w:bottom="1134" w:left="1134"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0B60" w:rsidRDefault="007A0B60">
      <w:pPr>
        <w:spacing w:after="0" w:line="240" w:lineRule="auto"/>
      </w:pPr>
      <w:r>
        <w:separator/>
      </w:r>
    </w:p>
  </w:endnote>
  <w:endnote w:type="continuationSeparator" w:id="0">
    <w:p w:rsidR="007A0B60" w:rsidRDefault="007A0B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593" w:rsidRDefault="006B4173" w:rsidP="009677BC">
    <w:pPr>
      <w:pStyle w:val="a4"/>
      <w:framePr w:wrap="around" w:vAnchor="text" w:hAnchor="margin" w:xAlign="center" w:y="1"/>
      <w:rPr>
        <w:rStyle w:val="a6"/>
      </w:rPr>
    </w:pPr>
    <w:r>
      <w:rPr>
        <w:rStyle w:val="a6"/>
      </w:rPr>
      <w:fldChar w:fldCharType="begin"/>
    </w:r>
    <w:r w:rsidR="00876593">
      <w:rPr>
        <w:rStyle w:val="a6"/>
      </w:rPr>
      <w:instrText xml:space="preserve">PAGE  </w:instrText>
    </w:r>
    <w:r>
      <w:rPr>
        <w:rStyle w:val="a6"/>
      </w:rPr>
      <w:fldChar w:fldCharType="end"/>
    </w:r>
  </w:p>
  <w:p w:rsidR="00876593" w:rsidRDefault="00876593">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593" w:rsidRDefault="006B4173" w:rsidP="009677BC">
    <w:pPr>
      <w:pStyle w:val="a4"/>
      <w:framePr w:wrap="around" w:vAnchor="text" w:hAnchor="margin" w:xAlign="center" w:y="1"/>
      <w:rPr>
        <w:rStyle w:val="a6"/>
      </w:rPr>
    </w:pPr>
    <w:r>
      <w:rPr>
        <w:rStyle w:val="a6"/>
      </w:rPr>
      <w:fldChar w:fldCharType="begin"/>
    </w:r>
    <w:r w:rsidR="00876593">
      <w:rPr>
        <w:rStyle w:val="a6"/>
      </w:rPr>
      <w:instrText xml:space="preserve">PAGE  </w:instrText>
    </w:r>
    <w:r>
      <w:rPr>
        <w:rStyle w:val="a6"/>
      </w:rPr>
      <w:fldChar w:fldCharType="separate"/>
    </w:r>
    <w:r w:rsidR="001C5247">
      <w:rPr>
        <w:rStyle w:val="a6"/>
        <w:noProof/>
      </w:rPr>
      <w:t>4</w:t>
    </w:r>
    <w:r>
      <w:rPr>
        <w:rStyle w:val="a6"/>
      </w:rPr>
      <w:fldChar w:fldCharType="end"/>
    </w:r>
  </w:p>
  <w:p w:rsidR="00876593" w:rsidRDefault="00876593" w:rsidP="009677BC">
    <w:pPr>
      <w:pStyle w:val="a4"/>
      <w:tabs>
        <w:tab w:val="clear" w:pos="4153"/>
        <w:tab w:val="clear" w:pos="8306"/>
        <w:tab w:val="left" w:pos="3990"/>
      </w:tabs>
      <w:ind w:right="360"/>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0B60" w:rsidRDefault="007A0B60">
      <w:pPr>
        <w:spacing w:after="0" w:line="240" w:lineRule="auto"/>
      </w:pPr>
      <w:r>
        <w:separator/>
      </w:r>
    </w:p>
  </w:footnote>
  <w:footnote w:type="continuationSeparator" w:id="0">
    <w:p w:rsidR="007A0B60" w:rsidRDefault="007A0B6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593" w:rsidRDefault="006B4173">
    <w:pPr>
      <w:pStyle w:val="a7"/>
      <w:framePr w:wrap="around" w:vAnchor="text" w:hAnchor="margin" w:xAlign="right" w:y="1"/>
      <w:rPr>
        <w:rStyle w:val="a6"/>
      </w:rPr>
    </w:pPr>
    <w:r>
      <w:rPr>
        <w:rStyle w:val="a6"/>
      </w:rPr>
      <w:fldChar w:fldCharType="begin"/>
    </w:r>
    <w:r w:rsidR="00876593">
      <w:rPr>
        <w:rStyle w:val="a6"/>
      </w:rPr>
      <w:instrText xml:space="preserve">PAGE  </w:instrText>
    </w:r>
    <w:r>
      <w:rPr>
        <w:rStyle w:val="a6"/>
      </w:rPr>
      <w:fldChar w:fldCharType="end"/>
    </w:r>
  </w:p>
  <w:p w:rsidR="00876593" w:rsidRDefault="00876593">
    <w:pPr>
      <w:pStyle w:val="a7"/>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E"/>
    <w:multiLevelType w:val="singleLevel"/>
    <w:tmpl w:val="0000000E"/>
    <w:name w:val="WW8Num15"/>
    <w:lvl w:ilvl="0">
      <w:start w:val="1"/>
      <w:numFmt w:val="bullet"/>
      <w:lvlText w:val=""/>
      <w:lvlJc w:val="left"/>
      <w:pPr>
        <w:tabs>
          <w:tab w:val="num" w:pos="840"/>
        </w:tabs>
        <w:ind w:left="840" w:hanging="360"/>
      </w:pPr>
      <w:rPr>
        <w:rFonts w:ascii="Symbol" w:hAnsi="Symbol"/>
      </w:rPr>
    </w:lvl>
  </w:abstractNum>
  <w:abstractNum w:abstractNumId="1">
    <w:nsid w:val="00000011"/>
    <w:multiLevelType w:val="singleLevel"/>
    <w:tmpl w:val="00000011"/>
    <w:name w:val="WW8Num18"/>
    <w:lvl w:ilvl="0">
      <w:start w:val="1"/>
      <w:numFmt w:val="bullet"/>
      <w:lvlText w:val=""/>
      <w:lvlJc w:val="left"/>
      <w:pPr>
        <w:tabs>
          <w:tab w:val="num" w:pos="720"/>
        </w:tabs>
        <w:ind w:left="720" w:hanging="360"/>
      </w:pPr>
      <w:rPr>
        <w:rFonts w:ascii="Symbol" w:hAnsi="Symbol"/>
      </w:rPr>
    </w:lvl>
  </w:abstractNum>
  <w:abstractNum w:abstractNumId="2">
    <w:nsid w:val="00000012"/>
    <w:multiLevelType w:val="singleLevel"/>
    <w:tmpl w:val="00000012"/>
    <w:name w:val="WW8Num19"/>
    <w:lvl w:ilvl="0">
      <w:start w:val="1"/>
      <w:numFmt w:val="bullet"/>
      <w:lvlText w:val=""/>
      <w:lvlJc w:val="left"/>
      <w:pPr>
        <w:tabs>
          <w:tab w:val="num" w:pos="720"/>
        </w:tabs>
        <w:ind w:left="720" w:hanging="360"/>
      </w:pPr>
      <w:rPr>
        <w:rFonts w:ascii="Symbol" w:hAnsi="Symbol"/>
      </w:rPr>
    </w:lvl>
  </w:abstractNum>
  <w:abstractNum w:abstractNumId="3">
    <w:nsid w:val="00000014"/>
    <w:multiLevelType w:val="singleLevel"/>
    <w:tmpl w:val="00000014"/>
    <w:name w:val="WW8Num21"/>
    <w:lvl w:ilvl="0">
      <w:start w:val="1"/>
      <w:numFmt w:val="bullet"/>
      <w:lvlText w:val=""/>
      <w:lvlJc w:val="left"/>
      <w:pPr>
        <w:tabs>
          <w:tab w:val="num" w:pos="720"/>
        </w:tabs>
        <w:ind w:left="720" w:hanging="360"/>
      </w:pPr>
      <w:rPr>
        <w:rFonts w:ascii="Symbol" w:hAnsi="Symbol"/>
      </w:rPr>
    </w:lvl>
  </w:abstractNum>
  <w:abstractNum w:abstractNumId="4">
    <w:nsid w:val="00000016"/>
    <w:multiLevelType w:val="singleLevel"/>
    <w:tmpl w:val="00000016"/>
    <w:name w:val="WW8Num23"/>
    <w:lvl w:ilvl="0">
      <w:start w:val="1"/>
      <w:numFmt w:val="bullet"/>
      <w:lvlText w:val=""/>
      <w:lvlJc w:val="left"/>
      <w:pPr>
        <w:tabs>
          <w:tab w:val="num" w:pos="720"/>
        </w:tabs>
        <w:ind w:left="720" w:hanging="360"/>
      </w:pPr>
      <w:rPr>
        <w:rFonts w:ascii="Symbol" w:hAnsi="Symbol"/>
      </w:rPr>
    </w:lvl>
  </w:abstractNum>
  <w:abstractNum w:abstractNumId="5">
    <w:nsid w:val="00000018"/>
    <w:multiLevelType w:val="singleLevel"/>
    <w:tmpl w:val="00000018"/>
    <w:name w:val="WW8Num26"/>
    <w:lvl w:ilvl="0">
      <w:start w:val="1"/>
      <w:numFmt w:val="bullet"/>
      <w:lvlText w:val=""/>
      <w:lvlJc w:val="left"/>
      <w:pPr>
        <w:tabs>
          <w:tab w:val="num" w:pos="1691"/>
        </w:tabs>
        <w:ind w:left="1691" w:hanging="360"/>
      </w:pPr>
      <w:rPr>
        <w:rFonts w:ascii="Symbol" w:hAnsi="Symbol"/>
      </w:rPr>
    </w:lvl>
  </w:abstractNum>
  <w:abstractNum w:abstractNumId="6">
    <w:nsid w:val="00000019"/>
    <w:multiLevelType w:val="singleLevel"/>
    <w:tmpl w:val="00000019"/>
    <w:name w:val="WW8Num27"/>
    <w:lvl w:ilvl="0">
      <w:start w:val="1"/>
      <w:numFmt w:val="bullet"/>
      <w:lvlText w:val=""/>
      <w:lvlJc w:val="left"/>
      <w:pPr>
        <w:tabs>
          <w:tab w:val="num" w:pos="720"/>
        </w:tabs>
        <w:ind w:left="720" w:hanging="360"/>
      </w:pPr>
      <w:rPr>
        <w:rFonts w:ascii="Symbol" w:hAnsi="Symbol"/>
      </w:rPr>
    </w:lvl>
  </w:abstractNum>
  <w:abstractNum w:abstractNumId="7">
    <w:nsid w:val="0000001A"/>
    <w:multiLevelType w:val="singleLevel"/>
    <w:tmpl w:val="0000001A"/>
    <w:name w:val="WW8Num28"/>
    <w:lvl w:ilvl="0">
      <w:start w:val="1"/>
      <w:numFmt w:val="bullet"/>
      <w:lvlText w:val=""/>
      <w:lvlJc w:val="left"/>
      <w:pPr>
        <w:tabs>
          <w:tab w:val="num" w:pos="720"/>
        </w:tabs>
        <w:ind w:left="720" w:hanging="360"/>
      </w:pPr>
      <w:rPr>
        <w:rFonts w:ascii="Symbol" w:hAnsi="Symbol"/>
      </w:rPr>
    </w:lvl>
  </w:abstractNum>
  <w:abstractNum w:abstractNumId="8">
    <w:nsid w:val="0000001B"/>
    <w:multiLevelType w:val="singleLevel"/>
    <w:tmpl w:val="0000001B"/>
    <w:name w:val="WW8Num29"/>
    <w:lvl w:ilvl="0">
      <w:start w:val="1"/>
      <w:numFmt w:val="bullet"/>
      <w:lvlText w:val=""/>
      <w:lvlJc w:val="left"/>
      <w:pPr>
        <w:tabs>
          <w:tab w:val="num" w:pos="720"/>
        </w:tabs>
        <w:ind w:left="720" w:hanging="360"/>
      </w:pPr>
      <w:rPr>
        <w:rFonts w:ascii="Symbol" w:hAnsi="Symbol"/>
      </w:rPr>
    </w:lvl>
  </w:abstractNum>
  <w:abstractNum w:abstractNumId="9">
    <w:nsid w:val="0D1100D0"/>
    <w:multiLevelType w:val="hybridMultilevel"/>
    <w:tmpl w:val="F844156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19836094"/>
    <w:multiLevelType w:val="hybridMultilevel"/>
    <w:tmpl w:val="F844156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2A9C6365"/>
    <w:multiLevelType w:val="singleLevel"/>
    <w:tmpl w:val="4CCC96FC"/>
    <w:lvl w:ilvl="0">
      <w:start w:val="1"/>
      <w:numFmt w:val="decimal"/>
      <w:lvlText w:val="%1."/>
      <w:legacy w:legacy="1" w:legacySpace="0" w:legacyIndent="370"/>
      <w:lvlJc w:val="left"/>
      <w:pPr>
        <w:ind w:left="0" w:firstLine="0"/>
      </w:pPr>
      <w:rPr>
        <w:rFonts w:ascii="Times New Roman" w:hAnsi="Times New Roman" w:cs="Times New Roman" w:hint="default"/>
      </w:rPr>
    </w:lvl>
  </w:abstractNum>
  <w:abstractNum w:abstractNumId="12">
    <w:nsid w:val="50A91F82"/>
    <w:multiLevelType w:val="hybridMultilevel"/>
    <w:tmpl w:val="4D32D524"/>
    <w:lvl w:ilvl="0" w:tplc="04190001">
      <w:start w:val="1"/>
      <w:numFmt w:val="bullet"/>
      <w:lvlText w:val=""/>
      <w:lvlJc w:val="left"/>
      <w:pPr>
        <w:tabs>
          <w:tab w:val="num" w:pos="720"/>
        </w:tabs>
        <w:ind w:left="720" w:hanging="360"/>
      </w:pPr>
      <w:rPr>
        <w:rFonts w:ascii="Symbol" w:hAnsi="Symbol" w:hint="default"/>
      </w:rPr>
    </w:lvl>
    <w:lvl w:ilvl="1" w:tplc="6E180DE4">
      <w:start w:val="1"/>
      <w:numFmt w:val="decimal"/>
      <w:lvlText w:val="%2."/>
      <w:lvlJc w:val="left"/>
      <w:pPr>
        <w:tabs>
          <w:tab w:val="num" w:pos="1440"/>
        </w:tabs>
        <w:ind w:left="1440" w:hanging="360"/>
      </w:pPr>
      <w:rPr>
        <w:rFonts w:hint="default"/>
        <w:b w:val="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297265B"/>
    <w:multiLevelType w:val="hybridMultilevel"/>
    <w:tmpl w:val="F844156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5500392A"/>
    <w:multiLevelType w:val="hybridMultilevel"/>
    <w:tmpl w:val="7BF03A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9234BC7"/>
    <w:multiLevelType w:val="hybridMultilevel"/>
    <w:tmpl w:val="9CA84806"/>
    <w:lvl w:ilvl="0" w:tplc="04190001">
      <w:start w:val="1"/>
      <w:numFmt w:val="decimal"/>
      <w:lvlText w:val="%1."/>
      <w:lvlJc w:val="left"/>
      <w:pPr>
        <w:tabs>
          <w:tab w:val="num" w:pos="360"/>
        </w:tabs>
        <w:ind w:left="360" w:hanging="360"/>
      </w:pPr>
    </w:lvl>
    <w:lvl w:ilvl="1" w:tplc="04190003" w:tentative="1">
      <w:start w:val="1"/>
      <w:numFmt w:val="lowerLetter"/>
      <w:lvlText w:val="%2."/>
      <w:lvlJc w:val="left"/>
      <w:pPr>
        <w:tabs>
          <w:tab w:val="num" w:pos="1080"/>
        </w:tabs>
        <w:ind w:left="1080" w:hanging="360"/>
      </w:pPr>
    </w:lvl>
    <w:lvl w:ilvl="2" w:tplc="04190005" w:tentative="1">
      <w:start w:val="1"/>
      <w:numFmt w:val="lowerRoman"/>
      <w:lvlText w:val="%3."/>
      <w:lvlJc w:val="right"/>
      <w:pPr>
        <w:tabs>
          <w:tab w:val="num" w:pos="1800"/>
        </w:tabs>
        <w:ind w:left="1800" w:hanging="180"/>
      </w:pPr>
    </w:lvl>
    <w:lvl w:ilvl="3" w:tplc="04190001" w:tentative="1">
      <w:start w:val="1"/>
      <w:numFmt w:val="decimal"/>
      <w:lvlText w:val="%4."/>
      <w:lvlJc w:val="left"/>
      <w:pPr>
        <w:tabs>
          <w:tab w:val="num" w:pos="2520"/>
        </w:tabs>
        <w:ind w:left="2520" w:hanging="360"/>
      </w:pPr>
    </w:lvl>
    <w:lvl w:ilvl="4" w:tplc="04190003" w:tentative="1">
      <w:start w:val="1"/>
      <w:numFmt w:val="lowerLetter"/>
      <w:lvlText w:val="%5."/>
      <w:lvlJc w:val="left"/>
      <w:pPr>
        <w:tabs>
          <w:tab w:val="num" w:pos="3240"/>
        </w:tabs>
        <w:ind w:left="3240" w:hanging="360"/>
      </w:pPr>
    </w:lvl>
    <w:lvl w:ilvl="5" w:tplc="04190005" w:tentative="1">
      <w:start w:val="1"/>
      <w:numFmt w:val="lowerRoman"/>
      <w:lvlText w:val="%6."/>
      <w:lvlJc w:val="right"/>
      <w:pPr>
        <w:tabs>
          <w:tab w:val="num" w:pos="3960"/>
        </w:tabs>
        <w:ind w:left="3960" w:hanging="180"/>
      </w:pPr>
    </w:lvl>
    <w:lvl w:ilvl="6" w:tplc="04190001" w:tentative="1">
      <w:start w:val="1"/>
      <w:numFmt w:val="decimal"/>
      <w:lvlText w:val="%7."/>
      <w:lvlJc w:val="left"/>
      <w:pPr>
        <w:tabs>
          <w:tab w:val="num" w:pos="4680"/>
        </w:tabs>
        <w:ind w:left="4680" w:hanging="360"/>
      </w:pPr>
    </w:lvl>
    <w:lvl w:ilvl="7" w:tplc="04190003" w:tentative="1">
      <w:start w:val="1"/>
      <w:numFmt w:val="lowerLetter"/>
      <w:lvlText w:val="%8."/>
      <w:lvlJc w:val="left"/>
      <w:pPr>
        <w:tabs>
          <w:tab w:val="num" w:pos="5400"/>
        </w:tabs>
        <w:ind w:left="5400" w:hanging="360"/>
      </w:pPr>
    </w:lvl>
    <w:lvl w:ilvl="8" w:tplc="04190005" w:tentative="1">
      <w:start w:val="1"/>
      <w:numFmt w:val="lowerRoman"/>
      <w:lvlText w:val="%9."/>
      <w:lvlJc w:val="right"/>
      <w:pPr>
        <w:tabs>
          <w:tab w:val="num" w:pos="6120"/>
        </w:tabs>
        <w:ind w:left="6120" w:hanging="180"/>
      </w:pPr>
    </w:lvl>
  </w:abstractNum>
  <w:abstractNum w:abstractNumId="16">
    <w:nsid w:val="5D722B6D"/>
    <w:multiLevelType w:val="hybridMultilevel"/>
    <w:tmpl w:val="6EA8AD5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16"/>
  </w:num>
  <w:num w:numId="2">
    <w:abstractNumId w:val="12"/>
  </w:num>
  <w:num w:numId="3">
    <w:abstractNumId w:val="15"/>
  </w:num>
  <w:num w:numId="4">
    <w:abstractNumId w:val="0"/>
  </w:num>
  <w:num w:numId="5">
    <w:abstractNumId w:val="5"/>
  </w:num>
  <w:num w:numId="6">
    <w:abstractNumId w:val="6"/>
  </w:num>
  <w:num w:numId="7">
    <w:abstractNumId w:val="4"/>
  </w:num>
  <w:num w:numId="8">
    <w:abstractNumId w:val="7"/>
  </w:num>
  <w:num w:numId="9">
    <w:abstractNumId w:val="3"/>
  </w:num>
  <w:num w:numId="10">
    <w:abstractNumId w:val="1"/>
  </w:num>
  <w:num w:numId="11">
    <w:abstractNumId w:val="2"/>
  </w:num>
  <w:num w:numId="12">
    <w:abstractNumId w:val="8"/>
  </w:num>
  <w:num w:numId="13">
    <w:abstractNumId w:val="13"/>
  </w:num>
  <w:num w:numId="14">
    <w:abstractNumId w:val="9"/>
  </w:num>
  <w:num w:numId="15">
    <w:abstractNumId w:val="10"/>
  </w:num>
  <w:num w:numId="16">
    <w:abstractNumId w:val="11"/>
  </w:num>
  <w:num w:numId="17">
    <w:abstractNumId w:val="14"/>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defaultTabStop w:val="708"/>
  <w:characterSpacingControl w:val="doNotCompress"/>
  <w:footnotePr>
    <w:footnote w:id="-1"/>
    <w:footnote w:id="0"/>
  </w:footnotePr>
  <w:endnotePr>
    <w:endnote w:id="-1"/>
    <w:endnote w:id="0"/>
  </w:endnotePr>
  <w:compat/>
  <w:rsids>
    <w:rsidRoot w:val="00510E2C"/>
    <w:rsid w:val="00030AC3"/>
    <w:rsid w:val="00067A32"/>
    <w:rsid w:val="000C6DF8"/>
    <w:rsid w:val="000F0489"/>
    <w:rsid w:val="0013075D"/>
    <w:rsid w:val="0016190E"/>
    <w:rsid w:val="00174AD5"/>
    <w:rsid w:val="00195762"/>
    <w:rsid w:val="001A7E1C"/>
    <w:rsid w:val="001C5247"/>
    <w:rsid w:val="002A6389"/>
    <w:rsid w:val="00344057"/>
    <w:rsid w:val="00350937"/>
    <w:rsid w:val="00386E51"/>
    <w:rsid w:val="003A50F6"/>
    <w:rsid w:val="003D5763"/>
    <w:rsid w:val="00401C30"/>
    <w:rsid w:val="004175DE"/>
    <w:rsid w:val="00427B26"/>
    <w:rsid w:val="00436D9F"/>
    <w:rsid w:val="00510E2C"/>
    <w:rsid w:val="00546D50"/>
    <w:rsid w:val="00554841"/>
    <w:rsid w:val="00622876"/>
    <w:rsid w:val="006B4173"/>
    <w:rsid w:val="00735177"/>
    <w:rsid w:val="00743D14"/>
    <w:rsid w:val="00772E69"/>
    <w:rsid w:val="007A0B60"/>
    <w:rsid w:val="007D6E3F"/>
    <w:rsid w:val="007F07BE"/>
    <w:rsid w:val="00876593"/>
    <w:rsid w:val="009031A5"/>
    <w:rsid w:val="009677BC"/>
    <w:rsid w:val="009C5860"/>
    <w:rsid w:val="00A134A9"/>
    <w:rsid w:val="00A914A8"/>
    <w:rsid w:val="00AC6B66"/>
    <w:rsid w:val="00BE0B35"/>
    <w:rsid w:val="00BF5AB5"/>
    <w:rsid w:val="00C77533"/>
    <w:rsid w:val="00CF469B"/>
    <w:rsid w:val="00DC25C7"/>
    <w:rsid w:val="00E126C6"/>
    <w:rsid w:val="00E72025"/>
    <w:rsid w:val="00E808EB"/>
    <w:rsid w:val="00E86720"/>
    <w:rsid w:val="00F31C59"/>
    <w:rsid w:val="00F97283"/>
    <w:rsid w:val="00FB7EA6"/>
    <w:rsid w:val="00FC3733"/>
    <w:rsid w:val="00FF1B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75DE"/>
  </w:style>
  <w:style w:type="paragraph" w:styleId="3">
    <w:name w:val="heading 3"/>
    <w:basedOn w:val="a"/>
    <w:next w:val="a"/>
    <w:link w:val="30"/>
    <w:qFormat/>
    <w:rsid w:val="00195762"/>
    <w:pPr>
      <w:keepNext/>
      <w:spacing w:after="0" w:line="240" w:lineRule="auto"/>
      <w:outlineLvl w:val="2"/>
    </w:pPr>
    <w:rPr>
      <w:rFonts w:ascii="Times New Roman" w:eastAsia="Times New Roman" w:hAnsi="Times New Roman" w:cs="Times New Roman"/>
      <w:sz w:val="28"/>
      <w:szCs w:val="20"/>
      <w:lang w:eastAsia="ru-RU"/>
    </w:rPr>
  </w:style>
  <w:style w:type="paragraph" w:styleId="8">
    <w:name w:val="heading 8"/>
    <w:basedOn w:val="a"/>
    <w:next w:val="a"/>
    <w:link w:val="80"/>
    <w:qFormat/>
    <w:rsid w:val="00195762"/>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195762"/>
    <w:rPr>
      <w:rFonts w:ascii="Times New Roman" w:eastAsia="Times New Roman" w:hAnsi="Times New Roman" w:cs="Times New Roman"/>
      <w:sz w:val="28"/>
      <w:szCs w:val="20"/>
      <w:lang w:eastAsia="ru-RU"/>
    </w:rPr>
  </w:style>
  <w:style w:type="character" w:customStyle="1" w:styleId="80">
    <w:name w:val="Заголовок 8 Знак"/>
    <w:basedOn w:val="a0"/>
    <w:link w:val="8"/>
    <w:rsid w:val="00195762"/>
    <w:rPr>
      <w:rFonts w:ascii="Times New Roman" w:eastAsia="Times New Roman" w:hAnsi="Times New Roman" w:cs="Times New Roman"/>
      <w:i/>
      <w:iCs/>
      <w:sz w:val="24"/>
      <w:szCs w:val="24"/>
      <w:lang w:eastAsia="ru-RU"/>
    </w:rPr>
  </w:style>
  <w:style w:type="numbering" w:customStyle="1" w:styleId="1">
    <w:name w:val="Нет списка1"/>
    <w:next w:val="a2"/>
    <w:semiHidden/>
    <w:unhideWhenUsed/>
    <w:rsid w:val="00195762"/>
  </w:style>
  <w:style w:type="table" w:styleId="a3">
    <w:name w:val="Table Grid"/>
    <w:basedOn w:val="a1"/>
    <w:rsid w:val="0019576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rsid w:val="00195762"/>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5">
    <w:name w:val="Нижний колонтитул Знак"/>
    <w:basedOn w:val="a0"/>
    <w:link w:val="a4"/>
    <w:rsid w:val="00195762"/>
    <w:rPr>
      <w:rFonts w:ascii="Times New Roman" w:eastAsia="Times New Roman" w:hAnsi="Times New Roman" w:cs="Times New Roman"/>
      <w:sz w:val="20"/>
      <w:szCs w:val="20"/>
      <w:lang w:eastAsia="ru-RU"/>
    </w:rPr>
  </w:style>
  <w:style w:type="character" w:styleId="a6">
    <w:name w:val="page number"/>
    <w:basedOn w:val="a0"/>
    <w:rsid w:val="00195762"/>
  </w:style>
  <w:style w:type="paragraph" w:styleId="a7">
    <w:name w:val="header"/>
    <w:basedOn w:val="a"/>
    <w:link w:val="a8"/>
    <w:rsid w:val="00195762"/>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8">
    <w:name w:val="Верхний колонтитул Знак"/>
    <w:basedOn w:val="a0"/>
    <w:link w:val="a7"/>
    <w:rsid w:val="00195762"/>
    <w:rPr>
      <w:rFonts w:ascii="Times New Roman" w:eastAsia="Times New Roman" w:hAnsi="Times New Roman" w:cs="Times New Roman"/>
      <w:sz w:val="20"/>
      <w:szCs w:val="20"/>
      <w:lang w:eastAsia="ru-RU"/>
    </w:rPr>
  </w:style>
  <w:style w:type="paragraph" w:styleId="a9">
    <w:name w:val="Body Text Indent"/>
    <w:basedOn w:val="a"/>
    <w:link w:val="aa"/>
    <w:rsid w:val="00195762"/>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0"/>
    <w:link w:val="a9"/>
    <w:rsid w:val="00195762"/>
    <w:rPr>
      <w:rFonts w:ascii="Times New Roman" w:eastAsia="Times New Roman" w:hAnsi="Times New Roman" w:cs="Times New Roman"/>
      <w:sz w:val="24"/>
      <w:szCs w:val="24"/>
      <w:lang w:eastAsia="ru-RU"/>
    </w:rPr>
  </w:style>
  <w:style w:type="paragraph" w:styleId="ab">
    <w:name w:val="Normal (Web)"/>
    <w:basedOn w:val="a"/>
    <w:rsid w:val="001957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Title"/>
    <w:basedOn w:val="a"/>
    <w:link w:val="ad"/>
    <w:qFormat/>
    <w:rsid w:val="00195762"/>
    <w:pPr>
      <w:spacing w:after="0" w:line="240" w:lineRule="auto"/>
      <w:jc w:val="center"/>
    </w:pPr>
    <w:rPr>
      <w:rFonts w:ascii="Times New Roman" w:eastAsia="Times New Roman" w:hAnsi="Times New Roman" w:cs="Times New Roman"/>
      <w:b/>
      <w:bCs/>
      <w:sz w:val="24"/>
      <w:szCs w:val="24"/>
      <w:lang w:eastAsia="ru-RU"/>
    </w:rPr>
  </w:style>
  <w:style w:type="character" w:customStyle="1" w:styleId="ad">
    <w:name w:val="Название Знак"/>
    <w:basedOn w:val="a0"/>
    <w:link w:val="ac"/>
    <w:rsid w:val="00195762"/>
    <w:rPr>
      <w:rFonts w:ascii="Times New Roman" w:eastAsia="Times New Roman" w:hAnsi="Times New Roman" w:cs="Times New Roman"/>
      <w:b/>
      <w:bCs/>
      <w:sz w:val="24"/>
      <w:szCs w:val="24"/>
      <w:lang w:eastAsia="ru-RU"/>
    </w:rPr>
  </w:style>
  <w:style w:type="paragraph" w:styleId="2">
    <w:name w:val="Body Text 2"/>
    <w:basedOn w:val="a"/>
    <w:link w:val="20"/>
    <w:rsid w:val="00195762"/>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195762"/>
    <w:rPr>
      <w:rFonts w:ascii="Times New Roman" w:eastAsia="Times New Roman" w:hAnsi="Times New Roman" w:cs="Times New Roman"/>
      <w:sz w:val="24"/>
      <w:szCs w:val="24"/>
      <w:lang w:eastAsia="ru-RU"/>
    </w:rPr>
  </w:style>
  <w:style w:type="paragraph" w:styleId="ae">
    <w:name w:val="Balloon Text"/>
    <w:basedOn w:val="a"/>
    <w:link w:val="af"/>
    <w:rsid w:val="00195762"/>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rsid w:val="00195762"/>
    <w:rPr>
      <w:rFonts w:ascii="Tahoma" w:eastAsia="Times New Roman" w:hAnsi="Tahoma" w:cs="Tahoma"/>
      <w:sz w:val="16"/>
      <w:szCs w:val="16"/>
      <w:lang w:eastAsia="ru-RU"/>
    </w:rPr>
  </w:style>
  <w:style w:type="paragraph" w:styleId="af0">
    <w:name w:val="List Paragraph"/>
    <w:basedOn w:val="a"/>
    <w:uiPriority w:val="34"/>
    <w:qFormat/>
    <w:rsid w:val="00067A32"/>
    <w:pPr>
      <w:ind w:left="720"/>
      <w:contextualSpacing/>
    </w:pPr>
  </w:style>
  <w:style w:type="paragraph" w:styleId="af1">
    <w:name w:val="Body Text"/>
    <w:basedOn w:val="a"/>
    <w:link w:val="af2"/>
    <w:uiPriority w:val="99"/>
    <w:semiHidden/>
    <w:unhideWhenUsed/>
    <w:rsid w:val="00554841"/>
    <w:pPr>
      <w:spacing w:after="120" w:line="240" w:lineRule="auto"/>
    </w:pPr>
    <w:rPr>
      <w:rFonts w:ascii="Times New Roman" w:eastAsia="Times New Roman" w:hAnsi="Times New Roman" w:cs="Times New Roman"/>
      <w:sz w:val="20"/>
      <w:szCs w:val="20"/>
      <w:lang w:eastAsia="zh-CN"/>
    </w:rPr>
  </w:style>
  <w:style w:type="character" w:customStyle="1" w:styleId="af2">
    <w:name w:val="Основной текст Знак"/>
    <w:basedOn w:val="a0"/>
    <w:link w:val="af1"/>
    <w:uiPriority w:val="99"/>
    <w:semiHidden/>
    <w:rsid w:val="00554841"/>
    <w:rPr>
      <w:rFonts w:ascii="Times New Roman" w:eastAsia="Times New Roman" w:hAnsi="Times New Roman" w:cs="Times New Roman"/>
      <w:sz w:val="20"/>
      <w:szCs w:val="20"/>
      <w:lang w:eastAsia="zh-CN"/>
    </w:rPr>
  </w:style>
  <w:style w:type="character" w:customStyle="1" w:styleId="FontStyle18">
    <w:name w:val="Font Style18"/>
    <w:basedOn w:val="a0"/>
    <w:uiPriority w:val="99"/>
    <w:rsid w:val="00344057"/>
    <w:rPr>
      <w:rFonts w:ascii="Times New Roman" w:hAnsi="Times New Roman" w:cs="Times New Roman"/>
      <w:sz w:val="20"/>
      <w:szCs w:val="20"/>
    </w:rPr>
  </w:style>
  <w:style w:type="character" w:customStyle="1" w:styleId="FontStyle19">
    <w:name w:val="Font Style19"/>
    <w:basedOn w:val="a0"/>
    <w:uiPriority w:val="99"/>
    <w:rsid w:val="00344057"/>
    <w:rPr>
      <w:rFonts w:ascii="Times New Roman" w:hAnsi="Times New Roman" w:cs="Times New Roman"/>
      <w:b/>
      <w:bCs/>
      <w:sz w:val="20"/>
      <w:szCs w:val="20"/>
    </w:rPr>
  </w:style>
  <w:style w:type="paragraph" w:styleId="af3">
    <w:name w:val="No Spacing"/>
    <w:uiPriority w:val="1"/>
    <w:qFormat/>
    <w:rsid w:val="00344057"/>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qFormat/>
    <w:rsid w:val="00195762"/>
    <w:pPr>
      <w:keepNext/>
      <w:spacing w:after="0" w:line="240" w:lineRule="auto"/>
      <w:outlineLvl w:val="2"/>
    </w:pPr>
    <w:rPr>
      <w:rFonts w:ascii="Times New Roman" w:eastAsia="Times New Roman" w:hAnsi="Times New Roman" w:cs="Times New Roman"/>
      <w:sz w:val="28"/>
      <w:szCs w:val="20"/>
      <w:lang w:eastAsia="ru-RU"/>
    </w:rPr>
  </w:style>
  <w:style w:type="paragraph" w:styleId="8">
    <w:name w:val="heading 8"/>
    <w:basedOn w:val="a"/>
    <w:next w:val="a"/>
    <w:link w:val="80"/>
    <w:qFormat/>
    <w:rsid w:val="00195762"/>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195762"/>
    <w:rPr>
      <w:rFonts w:ascii="Times New Roman" w:eastAsia="Times New Roman" w:hAnsi="Times New Roman" w:cs="Times New Roman"/>
      <w:sz w:val="28"/>
      <w:szCs w:val="20"/>
      <w:lang w:eastAsia="ru-RU"/>
    </w:rPr>
  </w:style>
  <w:style w:type="character" w:customStyle="1" w:styleId="80">
    <w:name w:val="Заголовок 8 Знак"/>
    <w:basedOn w:val="a0"/>
    <w:link w:val="8"/>
    <w:rsid w:val="00195762"/>
    <w:rPr>
      <w:rFonts w:ascii="Times New Roman" w:eastAsia="Times New Roman" w:hAnsi="Times New Roman" w:cs="Times New Roman"/>
      <w:i/>
      <w:iCs/>
      <w:sz w:val="24"/>
      <w:szCs w:val="24"/>
      <w:lang w:eastAsia="ru-RU"/>
    </w:rPr>
  </w:style>
  <w:style w:type="numbering" w:customStyle="1" w:styleId="1">
    <w:name w:val="Нет списка1"/>
    <w:next w:val="a2"/>
    <w:semiHidden/>
    <w:unhideWhenUsed/>
    <w:rsid w:val="00195762"/>
  </w:style>
  <w:style w:type="table" w:styleId="a3">
    <w:name w:val="Table Grid"/>
    <w:basedOn w:val="a1"/>
    <w:rsid w:val="0019576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rsid w:val="00195762"/>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5">
    <w:name w:val="Нижний колонтитул Знак"/>
    <w:basedOn w:val="a0"/>
    <w:link w:val="a4"/>
    <w:rsid w:val="00195762"/>
    <w:rPr>
      <w:rFonts w:ascii="Times New Roman" w:eastAsia="Times New Roman" w:hAnsi="Times New Roman" w:cs="Times New Roman"/>
      <w:sz w:val="20"/>
      <w:szCs w:val="20"/>
      <w:lang w:eastAsia="ru-RU"/>
    </w:rPr>
  </w:style>
  <w:style w:type="character" w:styleId="a6">
    <w:name w:val="page number"/>
    <w:basedOn w:val="a0"/>
    <w:rsid w:val="00195762"/>
  </w:style>
  <w:style w:type="paragraph" w:styleId="a7">
    <w:name w:val="header"/>
    <w:basedOn w:val="a"/>
    <w:link w:val="a8"/>
    <w:rsid w:val="00195762"/>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8">
    <w:name w:val="Верхний колонтитул Знак"/>
    <w:basedOn w:val="a0"/>
    <w:link w:val="a7"/>
    <w:rsid w:val="00195762"/>
    <w:rPr>
      <w:rFonts w:ascii="Times New Roman" w:eastAsia="Times New Roman" w:hAnsi="Times New Roman" w:cs="Times New Roman"/>
      <w:sz w:val="20"/>
      <w:szCs w:val="20"/>
      <w:lang w:eastAsia="ru-RU"/>
    </w:rPr>
  </w:style>
  <w:style w:type="paragraph" w:styleId="a9">
    <w:name w:val="Body Text Indent"/>
    <w:basedOn w:val="a"/>
    <w:link w:val="aa"/>
    <w:rsid w:val="00195762"/>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0"/>
    <w:link w:val="a9"/>
    <w:rsid w:val="00195762"/>
    <w:rPr>
      <w:rFonts w:ascii="Times New Roman" w:eastAsia="Times New Roman" w:hAnsi="Times New Roman" w:cs="Times New Roman"/>
      <w:sz w:val="24"/>
      <w:szCs w:val="24"/>
      <w:lang w:eastAsia="ru-RU"/>
    </w:rPr>
  </w:style>
  <w:style w:type="paragraph" w:styleId="ab">
    <w:name w:val="Normal (Web)"/>
    <w:basedOn w:val="a"/>
    <w:rsid w:val="001957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Title"/>
    <w:basedOn w:val="a"/>
    <w:link w:val="ad"/>
    <w:qFormat/>
    <w:rsid w:val="00195762"/>
    <w:pPr>
      <w:spacing w:after="0" w:line="240" w:lineRule="auto"/>
      <w:jc w:val="center"/>
    </w:pPr>
    <w:rPr>
      <w:rFonts w:ascii="Times New Roman" w:eastAsia="Times New Roman" w:hAnsi="Times New Roman" w:cs="Times New Roman"/>
      <w:b/>
      <w:bCs/>
      <w:sz w:val="24"/>
      <w:szCs w:val="24"/>
      <w:lang w:eastAsia="ru-RU"/>
    </w:rPr>
  </w:style>
  <w:style w:type="character" w:customStyle="1" w:styleId="ad">
    <w:name w:val="Название Знак"/>
    <w:basedOn w:val="a0"/>
    <w:link w:val="ac"/>
    <w:rsid w:val="00195762"/>
    <w:rPr>
      <w:rFonts w:ascii="Times New Roman" w:eastAsia="Times New Roman" w:hAnsi="Times New Roman" w:cs="Times New Roman"/>
      <w:b/>
      <w:bCs/>
      <w:sz w:val="24"/>
      <w:szCs w:val="24"/>
      <w:lang w:eastAsia="ru-RU"/>
    </w:rPr>
  </w:style>
  <w:style w:type="paragraph" w:styleId="2">
    <w:name w:val="Body Text 2"/>
    <w:basedOn w:val="a"/>
    <w:link w:val="20"/>
    <w:rsid w:val="00195762"/>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195762"/>
    <w:rPr>
      <w:rFonts w:ascii="Times New Roman" w:eastAsia="Times New Roman" w:hAnsi="Times New Roman" w:cs="Times New Roman"/>
      <w:sz w:val="24"/>
      <w:szCs w:val="24"/>
      <w:lang w:eastAsia="ru-RU"/>
    </w:rPr>
  </w:style>
  <w:style w:type="paragraph" w:styleId="ae">
    <w:name w:val="Balloon Text"/>
    <w:basedOn w:val="a"/>
    <w:link w:val="af"/>
    <w:rsid w:val="00195762"/>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rsid w:val="00195762"/>
    <w:rPr>
      <w:rFonts w:ascii="Tahoma" w:eastAsia="Times New Roman" w:hAnsi="Tahoma" w:cs="Tahoma"/>
      <w:sz w:val="16"/>
      <w:szCs w:val="16"/>
      <w:lang w:eastAsia="ru-RU"/>
    </w:rPr>
  </w:style>
  <w:style w:type="paragraph" w:styleId="af0">
    <w:name w:val="List Paragraph"/>
    <w:basedOn w:val="a"/>
    <w:uiPriority w:val="34"/>
    <w:qFormat/>
    <w:rsid w:val="00067A32"/>
    <w:pPr>
      <w:ind w:left="720"/>
      <w:contextualSpacing/>
    </w:pPr>
  </w:style>
  <w:style w:type="paragraph" w:styleId="af1">
    <w:name w:val="Body Text"/>
    <w:basedOn w:val="a"/>
    <w:link w:val="af2"/>
    <w:uiPriority w:val="99"/>
    <w:semiHidden/>
    <w:unhideWhenUsed/>
    <w:rsid w:val="00554841"/>
    <w:pPr>
      <w:spacing w:after="120" w:line="240" w:lineRule="auto"/>
    </w:pPr>
    <w:rPr>
      <w:rFonts w:ascii="Times New Roman" w:eastAsia="Times New Roman" w:hAnsi="Times New Roman" w:cs="Times New Roman"/>
      <w:sz w:val="20"/>
      <w:szCs w:val="20"/>
      <w:lang w:eastAsia="zh-CN"/>
    </w:rPr>
  </w:style>
  <w:style w:type="character" w:customStyle="1" w:styleId="af2">
    <w:name w:val="Основной текст Знак"/>
    <w:basedOn w:val="a0"/>
    <w:link w:val="af1"/>
    <w:uiPriority w:val="99"/>
    <w:semiHidden/>
    <w:rsid w:val="00554841"/>
    <w:rPr>
      <w:rFonts w:ascii="Times New Roman" w:eastAsia="Times New Roman" w:hAnsi="Times New Roman" w:cs="Times New Roman"/>
      <w:sz w:val="20"/>
      <w:szCs w:val="20"/>
      <w:lang w:eastAsia="zh-C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24</Pages>
  <Words>3925</Words>
  <Characters>22377</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UKGU</cp:lastModifiedBy>
  <cp:revision>35</cp:revision>
  <cp:lastPrinted>2015-12-14T08:02:00Z</cp:lastPrinted>
  <dcterms:created xsi:type="dcterms:W3CDTF">2013-11-10T16:26:00Z</dcterms:created>
  <dcterms:modified xsi:type="dcterms:W3CDTF">2015-12-14T08:02:00Z</dcterms:modified>
</cp:coreProperties>
</file>